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silhouette</w:t>
      </w:r>
    </w:p>
    <w:p>
      <w:pPr>
        <w:pStyle w:val="Heading3"/>
      </w:pPr>
      <w:r>
        <w:t>Definition</w:t>
      </w:r>
    </w:p>
    <w:p>
      <w:r>
        <w:t>A silhouette is the dark shape or outline of a person or object that is visible against a lighter background.</w:t>
      </w:r>
    </w:p>
    <w:p>
      <w:pPr>
        <w:pStyle w:val="Heading3"/>
      </w:pPr>
      <w:r>
        <w:t>Example</w:t>
      </w:r>
    </w:p>
    <w:p>
      <w:r>
        <w:t>The silhouette of the tree was striking against the sunset sky.</w:t>
      </w:r>
    </w:p>
    <w:p>
      <w:pPr>
        <w:pStyle w:val="Heading3"/>
      </w:pPr>
      <w:r>
        <w:t>Visualdescription</w:t>
      </w:r>
    </w:p>
    <w:p>
      <w:r>
        <w:t>Imagine a dark figure of a tree without any details, set against a bright sky.</w:t>
      </w:r>
    </w:p>
    <w:p>
      <w:pPr>
        <w:pStyle w:val="Heading2"/>
      </w:pPr>
      <w:r>
        <w:t>outline</w:t>
      </w:r>
    </w:p>
    <w:p>
      <w:pPr>
        <w:pStyle w:val="Heading3"/>
      </w:pPr>
      <w:r>
        <w:t>Definition</w:t>
      </w:r>
    </w:p>
    <w:p>
      <w:r>
        <w:t>An outline is a line that marks the outer limits of an object or figure.</w:t>
      </w:r>
    </w:p>
    <w:p>
      <w:pPr>
        <w:pStyle w:val="Heading3"/>
      </w:pPr>
      <w:r>
        <w:t>Example</w:t>
      </w:r>
    </w:p>
    <w:p>
      <w:r>
        <w:t>The artist sketched the outline of the building before filling in the details.</w:t>
      </w:r>
    </w:p>
    <w:p>
      <w:pPr>
        <w:pStyle w:val="Heading3"/>
      </w:pPr>
      <w:r>
        <w:t>Visualdescription</w:t>
      </w:r>
    </w:p>
    <w:p>
      <w:r>
        <w:t>Picture a simple line drawing of a house without any shading or color, just the outer edges.</w:t>
      </w:r>
    </w:p>
    <w:p>
      <w:pPr>
        <w:pStyle w:val="Heading2"/>
      </w:pPr>
      <w:r>
        <w:t>projection</w:t>
      </w:r>
    </w:p>
    <w:p>
      <w:pPr>
        <w:pStyle w:val="Heading3"/>
      </w:pPr>
      <w:r>
        <w:t>Definition</w:t>
      </w:r>
    </w:p>
    <w:p>
      <w:r>
        <w:t>Projection refers to the representation of a three-dimensional object on a two-dimensional plane.</w:t>
      </w:r>
    </w:p>
    <w:p>
      <w:pPr>
        <w:pStyle w:val="Heading3"/>
      </w:pPr>
      <w:r>
        <w:t>Example</w:t>
      </w:r>
    </w:p>
    <w:p>
      <w:r>
        <w:t>The projection of the 3D model onto the screen allowed us to see it from different angles.</w:t>
      </w:r>
    </w:p>
    <w:p>
      <w:pPr>
        <w:pStyle w:val="Heading3"/>
      </w:pPr>
      <w:r>
        <w:t>Visualdescription</w:t>
      </w:r>
    </w:p>
    <w:p>
      <w:r>
        <w:t>Envision a 3D cube cast onto a flat surface, showing its shape in two dimensions.</w:t>
      </w:r>
    </w:p>
    <w:p>
      <w:pPr>
        <w:pStyle w:val="Heading2"/>
      </w:pPr>
      <w:r>
        <w:t>visual hull</w:t>
      </w:r>
    </w:p>
    <w:p>
      <w:pPr>
        <w:pStyle w:val="Heading3"/>
      </w:pPr>
      <w:r>
        <w:t>Definition</w:t>
      </w:r>
    </w:p>
    <w:p>
      <w:r>
        <w:t>A visual hull is the shape that encompasses all possible views of an object, defined by its silhouettes from various angles.</w:t>
      </w:r>
    </w:p>
    <w:p>
      <w:pPr>
        <w:pStyle w:val="Heading3"/>
      </w:pPr>
      <w:r>
        <w:t>Example</w:t>
      </w:r>
    </w:p>
    <w:p>
      <w:r>
        <w:t>The visual hull of the sculpture was created by combining silhouettes taken from different viewpoints.</w:t>
      </w:r>
    </w:p>
    <w:p>
      <w:pPr>
        <w:pStyle w:val="Heading3"/>
      </w:pPr>
      <w:r>
        <w:t>Visualdescription</w:t>
      </w:r>
    </w:p>
    <w:p>
      <w:r>
        <w:t>Think of a translucent shape that wraps around an object, capturing its form from every side.</w:t>
      </w:r>
    </w:p>
    <w:p>
      <w:pPr>
        <w:pStyle w:val="Heading2"/>
      </w:pPr>
      <w:r>
        <w:t>viewpoint</w:t>
      </w:r>
    </w:p>
    <w:p>
      <w:pPr>
        <w:pStyle w:val="Heading3"/>
      </w:pPr>
      <w:r>
        <w:t>Definition</w:t>
      </w:r>
    </w:p>
    <w:p>
      <w:r>
        <w:t>A viewpoint is the position from which an object or scene is observed.</w:t>
      </w:r>
    </w:p>
    <w:p>
      <w:pPr>
        <w:pStyle w:val="Heading3"/>
      </w:pPr>
      <w:r>
        <w:t>Example</w:t>
      </w:r>
    </w:p>
    <w:p>
      <w:r>
        <w:t>Changing the viewpoint can dramatically alter how a scene is perceived.</w:t>
      </w:r>
    </w:p>
    <w:p>
      <w:pPr>
        <w:pStyle w:val="Heading3"/>
      </w:pPr>
      <w:r>
        <w:t>Visualdescription</w:t>
      </w:r>
    </w:p>
    <w:p>
      <w:r>
        <w:t>Imagine standing on a hill and looking down at a valley; your viewpoint influences what you see.</w:t>
      </w:r>
    </w:p>
    <w:p>
      <w:pPr>
        <w:pStyle w:val="Heading2"/>
      </w:pPr>
      <w:r>
        <w:t>volume intersection</w:t>
      </w:r>
    </w:p>
    <w:p>
      <w:pPr>
        <w:pStyle w:val="Heading3"/>
      </w:pPr>
      <w:r>
        <w:t>Definition</w:t>
      </w:r>
    </w:p>
    <w:p>
      <w:r>
        <w:t>Volume intersection refers to the region where two or more volumes overlap in three-dimensional space.</w:t>
      </w:r>
    </w:p>
    <w:p>
      <w:pPr>
        <w:pStyle w:val="Heading3"/>
      </w:pPr>
      <w:r>
        <w:t>Example</w:t>
      </w:r>
    </w:p>
    <w:p>
      <w:r>
        <w:t>The volume intersection of the two spheres created a new shape that could be analyzed.</w:t>
      </w:r>
    </w:p>
    <w:p>
      <w:pPr>
        <w:pStyle w:val="Heading3"/>
      </w:pPr>
      <w:r>
        <w:t>Visualdescription</w:t>
      </w:r>
    </w:p>
    <w:p>
      <w:r>
        <w:t>Visualize two overlapping balloons; the area where they meet represents the volume intersection.</w:t>
      </w:r>
    </w:p>
    <w:p>
      <w:pPr>
        <w:pStyle w:val="Heading2"/>
      </w:pPr>
      <w:r>
        <w:t>concavity</w:t>
      </w:r>
    </w:p>
    <w:p>
      <w:pPr>
        <w:pStyle w:val="Heading3"/>
      </w:pPr>
      <w:r>
        <w:t>Definition</w:t>
      </w:r>
    </w:p>
    <w:p>
      <w:r>
        <w:t>Concavity describes a shape that curves inward, creating a hollow or recessed area.</w:t>
      </w:r>
    </w:p>
    <w:p>
      <w:pPr>
        <w:pStyle w:val="Heading3"/>
      </w:pPr>
      <w:r>
        <w:t>Example</w:t>
      </w:r>
    </w:p>
    <w:p>
      <w:r>
        <w:t>The concavity of the bowl allowed it to hold liquid without spilling.</w:t>
      </w:r>
    </w:p>
    <w:p>
      <w:pPr>
        <w:pStyle w:val="Heading3"/>
      </w:pPr>
      <w:r>
        <w:t>Visualdescription</w:t>
      </w:r>
    </w:p>
    <w:p>
      <w:r>
        <w:t>Picture a cave entrance that dips inward; this is a representation of concavity.</w:t>
      </w:r>
    </w:p>
    <w:p>
      <w:pPr>
        <w:pStyle w:val="Heading2"/>
      </w:pPr>
      <w:r>
        <w:t>foreground</w:t>
      </w:r>
    </w:p>
    <w:p>
      <w:pPr>
        <w:pStyle w:val="Heading3"/>
      </w:pPr>
      <w:r>
        <w:t>Definition</w:t>
      </w:r>
    </w:p>
    <w:p>
      <w:r>
        <w:t>The foreground is the part of a scene that is nearest to the viewer, often containing the main subjects.</w:t>
      </w:r>
    </w:p>
    <w:p>
      <w:pPr>
        <w:pStyle w:val="Heading3"/>
      </w:pPr>
      <w:r>
        <w:t>Example</w:t>
      </w:r>
    </w:p>
    <w:p>
      <w:r>
        <w:t>In the painting, the flowers in the foreground drew the viewer's attention first.</w:t>
      </w:r>
    </w:p>
    <w:p>
      <w:pPr>
        <w:pStyle w:val="Heading3"/>
      </w:pPr>
      <w:r>
        <w:t>Visualdescription</w:t>
      </w:r>
    </w:p>
    <w:p>
      <w:r>
        <w:t>Imagine a vibrant flower patch close to the viewer's eye, contrasting with the distant landscape.</w:t>
      </w:r>
    </w:p>
    <w:p>
      <w:pPr>
        <w:pStyle w:val="Heading2"/>
      </w:pPr>
      <w:r>
        <w:t>background</w:t>
      </w:r>
    </w:p>
    <w:p>
      <w:pPr>
        <w:pStyle w:val="Heading3"/>
      </w:pPr>
      <w:r>
        <w:t>Definition</w:t>
      </w:r>
    </w:p>
    <w:p>
      <w:r>
        <w:t>The background is the part of a scene that is farthest from the viewer, providing context for the foreground.</w:t>
      </w:r>
    </w:p>
    <w:p>
      <w:pPr>
        <w:pStyle w:val="Heading3"/>
      </w:pPr>
      <w:r>
        <w:t>Example</w:t>
      </w:r>
    </w:p>
    <w:p>
      <w:r>
        <w:t>The mountains in the background added depth to the photograph.</w:t>
      </w:r>
    </w:p>
    <w:p>
      <w:pPr>
        <w:pStyle w:val="Heading3"/>
      </w:pPr>
      <w:r>
        <w:t>Visualdescription</w:t>
      </w:r>
    </w:p>
    <w:p>
      <w:r>
        <w:t>Think of a vast mountain range behind a small village; the mountains are the background.</w:t>
      </w:r>
    </w:p>
    <w:p>
      <w:pPr>
        <w:pStyle w:val="Heading2"/>
      </w:pPr>
      <w:r>
        <w:t>shape constraint</w:t>
      </w:r>
    </w:p>
    <w:p>
      <w:pPr>
        <w:pStyle w:val="Heading3"/>
      </w:pPr>
      <w:r>
        <w:t>Definition</w:t>
      </w:r>
    </w:p>
    <w:p>
      <w:r>
        <w:t>A shape constraint is a limitation imposed on the form of an object, often used in modeling to ensure consistency.</w:t>
      </w:r>
    </w:p>
    <w:p>
      <w:pPr>
        <w:pStyle w:val="Heading3"/>
      </w:pPr>
      <w:r>
        <w:t>Example</w:t>
      </w:r>
    </w:p>
    <w:p>
      <w:r>
        <w:t>The shape constraints helped the designers maintain the integrity of the model during adjustments.</w:t>
      </w:r>
    </w:p>
    <w:p>
      <w:pPr>
        <w:pStyle w:val="Heading3"/>
      </w:pPr>
      <w:r>
        <w:t>Visualdescription</w:t>
      </w:r>
    </w:p>
    <w:p>
      <w:r>
        <w:t>Envision a mold that only allows an object to take on a specific shape; this is a form of shape constraint.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