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Silhouette Reconstruction</w:t>
      </w:r>
    </w:p>
    <w:p>
      <w:r>
        <w:rPr>
          <w:color w:val="606060"/>
          <w:sz w:val="22"/>
        </w:rPr>
        <w:t>module_08 | Grade 8-12 | 5 days</w:t>
      </w:r>
    </w:p>
    <w:p/>
    <w:p>
      <w:pPr>
        <w:pStyle w:val="Heading1"/>
      </w:pPr>
      <w:r>
        <w:t>Assessment Items</w:t>
      </w:r>
    </w:p>
    <w:p>
      <w:pPr>
        <w:pStyle w:val="Heading2"/>
      </w:pPr>
      <w:r>
        <w:t>Was versteht man unter dem Begriff 'ASCAND'?</w:t>
      </w:r>
    </w:p>
    <w:p>
      <w:pPr>
        <w:pStyle w:val="Heading3"/>
      </w:pPr>
      <w:r>
        <w:t>Correct Answer</w:t>
      </w:r>
    </w:p>
    <w:p>
      <w:r>
        <w:t>ASCAND ist ein System zur Erfassung von 3D-Daten, das strukturierte Lichtprojektion, KI-gestützte Analyse und Sensorfusion verwendet.</w:t>
      </w:r>
    </w:p>
    <w:p>
      <w:pPr>
        <w:pStyle w:val="Heading3"/>
      </w:pPr>
      <w:r>
        <w:t>Rubric</w:t>
      </w:r>
    </w:p>
    <w:p>
      <w:r>
        <w:t>Full Marks: 5</w:t>
      </w:r>
    </w:p>
    <w:p>
      <w:pPr>
        <w:pStyle w:val="Heading4"/>
      </w:pPr>
      <w:r>
        <w:t>Criteria</w:t>
      </w:r>
    </w:p>
    <w:p>
      <w:pPr>
        <w:pStyle w:val="Heading5"/>
      </w:pPr>
      <w:r>
        <w:t>Korrektheit</w:t>
      </w:r>
    </w:p>
    <w:p>
      <w:r>
        <w:t>Points: 3</w:t>
      </w:r>
    </w:p>
    <w:p>
      <w:pPr>
        <w:pStyle w:val="Heading6"/>
      </w:pPr>
      <w:r>
        <w:t>Description</w:t>
      </w:r>
    </w:p>
    <w:p>
      <w:r>
        <w:t>Die Antwort gibt eine präzise Definition von ASCAND wieder.</w:t>
      </w:r>
    </w:p>
    <w:p>
      <w:pPr>
        <w:pStyle w:val="Heading5"/>
      </w:pPr>
      <w:r>
        <w:t>Verwendung Von Technischem Vokabular</w:t>
      </w:r>
    </w:p>
    <w:p>
      <w:r>
        <w:t>Points: 2</w:t>
      </w:r>
    </w:p>
    <w:p>
      <w:pPr>
        <w:pStyle w:val="Heading6"/>
      </w:pPr>
      <w:r>
        <w:t>Description</w:t>
      </w:r>
    </w:p>
    <w:p>
      <w:r>
        <w:t>Die Antwort enthält die erforderlichen technischen Begriffe korrekt.</w:t>
      </w:r>
    </w:p>
    <w:p>
      <w:pPr>
        <w:pStyle w:val="Heading2"/>
      </w:pPr>
      <w:r>
        <w:t>Erläutern Sie den Unterschied zwischen Messung, Berechnung und Schätzung.</w:t>
      </w:r>
    </w:p>
    <w:p>
      <w:pPr>
        <w:pStyle w:val="Heading3"/>
      </w:pPr>
      <w:r>
        <w:t>Correct Answer</w:t>
      </w:r>
    </w:p>
    <w:p>
      <w:r>
        <w:t>Messung bezieht sich auf direkte Datenaufnahme, Berechnung ist das Ableiten von Werten aus gegebenen Daten, und Schätzung ist eine KI-inferierte Annahme basierend auf vorhandenen Informationen.</w:t>
      </w:r>
    </w:p>
    <w:p>
      <w:pPr>
        <w:pStyle w:val="Heading3"/>
      </w:pPr>
      <w:r>
        <w:t>Rubric</w:t>
      </w:r>
    </w:p>
    <w:p>
      <w:r>
        <w:t>Full Marks: 6</w:t>
      </w:r>
    </w:p>
    <w:p>
      <w:pPr>
        <w:pStyle w:val="Heading4"/>
      </w:pPr>
      <w:r>
        <w:t>Criteria</w:t>
      </w:r>
    </w:p>
    <w:p>
      <w:pPr>
        <w:pStyle w:val="Heading5"/>
      </w:pPr>
      <w:r>
        <w:t>Klarheit Der Erklaerung</w:t>
      </w:r>
    </w:p>
    <w:p>
      <w:r>
        <w:t>Points: 3</w:t>
      </w:r>
    </w:p>
    <w:p>
      <w:pPr>
        <w:pStyle w:val="Heading6"/>
      </w:pPr>
      <w:r>
        <w:t>Description</w:t>
      </w:r>
    </w:p>
    <w:p>
      <w:r>
        <w:t>Die Antwort erklärt die Begriffe klar und verständlich.</w:t>
      </w:r>
    </w:p>
    <w:p>
      <w:pPr>
        <w:pStyle w:val="Heading5"/>
      </w:pPr>
      <w:r>
        <w:t>Technische Genauigkeit</w:t>
      </w:r>
    </w:p>
    <w:p>
      <w:r>
        <w:t>Points: 3</w:t>
      </w:r>
    </w:p>
    <w:p>
      <w:pPr>
        <w:pStyle w:val="Heading6"/>
      </w:pPr>
      <w:r>
        <w:t>Description</w:t>
      </w:r>
    </w:p>
    <w:p>
      <w:r>
        <w:t>Die Begriffe werden technisch korrekt und differenziert verwendet.</w:t>
      </w:r>
    </w:p>
    <w:p>
      <w:pPr>
        <w:pStyle w:val="Heading2"/>
      </w:pPr>
      <w:r>
        <w:t>Was ist der Gray code und wie wird er in der 3D-Datenverarbeitung verwendet?</w:t>
      </w:r>
    </w:p>
    <w:p>
      <w:pPr>
        <w:pStyle w:val="Heading3"/>
      </w:pPr>
      <w:r>
        <w:t>Correct Answer</w:t>
      </w:r>
    </w:p>
    <w:p>
      <w:r>
        <w:t>Der Gray code ist ein binäres Zahlensystem, bei dem sich benachbarte Werte nur in einem Bit unterscheiden. In der 3D-Datenverarbeitung wird er verwendet, um präzise Positionen von Objekten zu erfassen, da er Fehler bei der Abtastung minimiert.</w:t>
      </w:r>
    </w:p>
    <w:p>
      <w:pPr>
        <w:pStyle w:val="Heading3"/>
      </w:pPr>
      <w:r>
        <w:t>Rubric</w:t>
      </w:r>
    </w:p>
    <w:p>
      <w:r>
        <w:t>Full Marks: 5</w:t>
      </w:r>
    </w:p>
    <w:p>
      <w:pPr>
        <w:pStyle w:val="Heading4"/>
      </w:pPr>
      <w:r>
        <w:t>Criteria</w:t>
      </w:r>
    </w:p>
    <w:p>
      <w:pPr>
        <w:pStyle w:val="Heading5"/>
      </w:pPr>
      <w:r>
        <w:t>Korrektheit</w:t>
      </w:r>
    </w:p>
    <w:p>
      <w:r>
        <w:t>Points: 3</w:t>
      </w:r>
    </w:p>
    <w:p>
      <w:pPr>
        <w:pStyle w:val="Heading6"/>
      </w:pPr>
      <w:r>
        <w:t>Description</w:t>
      </w:r>
    </w:p>
    <w:p>
      <w:r>
        <w:t>Die Antwort beschreibt den Gray code und seine Anwendung korrekt.</w:t>
      </w:r>
    </w:p>
    <w:p>
      <w:pPr>
        <w:pStyle w:val="Heading5"/>
      </w:pPr>
      <w:r>
        <w:t>Technische Detailtiefe</w:t>
      </w:r>
    </w:p>
    <w:p>
      <w:r>
        <w:t>Points: 2</w:t>
      </w:r>
    </w:p>
    <w:p>
      <w:pPr>
        <w:pStyle w:val="Heading6"/>
      </w:pPr>
      <w:r>
        <w:t>Description</w:t>
      </w:r>
    </w:p>
    <w:p>
      <w:r>
        <w:t>Die Antwort enthält spezifische Details zur Anwendung in der 3D-Datenverarbeitung.</w:t>
      </w:r>
    </w:p>
    <w:p>
      <w:pPr>
        <w:pStyle w:val="Heading2"/>
      </w:pPr>
      <w:r>
        <w:t>Definieren Sie den Begriff 'digitaler Zwilling'.</w:t>
      </w:r>
    </w:p>
    <w:p>
      <w:pPr>
        <w:pStyle w:val="Heading3"/>
      </w:pPr>
      <w:r>
        <w:t>Correct Answer</w:t>
      </w:r>
    </w:p>
    <w:p>
      <w:r>
        <w:t>Ein digitaler Zwilling ist ein virtuelles Modell eines physischen Objekts oder Systems, das Daten aus der realen Welt verwendet, um dessen Zustand und Verhalten zu simulieren und zu analysieren.</w:t>
      </w:r>
    </w:p>
    <w:p>
      <w:pPr>
        <w:pStyle w:val="Heading3"/>
      </w:pPr>
      <w:r>
        <w:t>Rubric</w:t>
      </w:r>
    </w:p>
    <w:p>
      <w:r>
        <w:t>Full Marks: 4</w:t>
      </w:r>
    </w:p>
    <w:p>
      <w:pPr>
        <w:pStyle w:val="Heading4"/>
      </w:pPr>
      <w:r>
        <w:t>Criteria</w:t>
      </w:r>
    </w:p>
    <w:p>
      <w:pPr>
        <w:pStyle w:val="Heading5"/>
      </w:pPr>
      <w:r>
        <w:t>Definition Genauigkeit</w:t>
      </w:r>
    </w:p>
    <w:p>
      <w:r>
        <w:t>Points: 2</w:t>
      </w:r>
    </w:p>
    <w:p>
      <w:pPr>
        <w:pStyle w:val="Heading6"/>
      </w:pPr>
      <w:r>
        <w:t>Description</w:t>
      </w:r>
    </w:p>
    <w:p>
      <w:r>
        <w:t>Die Definition ist präzise und korrekt.</w:t>
      </w:r>
    </w:p>
    <w:p>
      <w:pPr>
        <w:pStyle w:val="Heading5"/>
      </w:pPr>
      <w:r>
        <w:t>Kontextuelle Anwendung</w:t>
      </w:r>
    </w:p>
    <w:p>
      <w:r>
        <w:t>Points: 2</w:t>
      </w:r>
    </w:p>
    <w:p>
      <w:pPr>
        <w:pStyle w:val="Heading6"/>
      </w:pPr>
      <w:r>
        <w:t>Description</w:t>
      </w:r>
    </w:p>
    <w:p>
      <w:r>
        <w:t>Die Antwort zeigt ein Verständnis der praktischen Anwendung eines digitalen Zwillings.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