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Terminologyusage</w:t>
      </w:r>
    </w:p>
    <w:p>
      <w:r>
        <w:t>Consistent: False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Terminology</w:t>
      </w:r>
    </w:p>
    <w:p>
      <w:r>
        <w:t>3D Modellierung</w:t>
      </w:r>
    </w:p>
    <w:p>
      <w:pPr>
        <w:pStyle w:val="Heading4"/>
      </w:pPr>
      <w:r>
        <w:t>Usage</w:t>
      </w:r>
    </w:p>
    <w:p>
      <w:r>
        <w:t>Wird verwendet, um den Prozess der Erstellung von 3D-Objekten zu beschreiben.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Terminology</w:t>
      </w:r>
    </w:p>
    <w:p>
      <w:r>
        <w:t>3D Scanning</w:t>
      </w:r>
    </w:p>
    <w:p>
      <w:pPr>
        <w:pStyle w:val="Heading4"/>
      </w:pPr>
      <w:r>
        <w:t>Usage</w:t>
      </w:r>
    </w:p>
    <w:p>
      <w:r>
        <w:t>Bezieht sich auf die Erfassung von physischen Objekten in digitale 3D-Modelle.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Terminology</w:t>
      </w:r>
    </w:p>
    <w:p>
      <w:r>
        <w:t>3D Modellierung</w:t>
      </w:r>
    </w:p>
    <w:p>
      <w:pPr>
        <w:pStyle w:val="Heading4"/>
      </w:pPr>
      <w:r>
        <w:t>Usage</w:t>
      </w:r>
    </w:p>
    <w:p>
      <w:r>
        <w:t>Wird verwendet, aber nicht in demselben Kontext wie in Artifact A.</w:t>
      </w:r>
    </w:p>
    <w:p>
      <w:pPr>
        <w:pStyle w:val="Heading1"/>
      </w:pPr>
      <w:r>
        <w:t>Learningobjectivealignment</w:t>
      </w:r>
    </w:p>
    <w:p>
      <w:r>
        <w:t>Aligned: False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Verstehen der Grundlagen der 3D-Modellierung</w:t>
      </w:r>
    </w:p>
    <w:p>
      <w:pPr>
        <w:pStyle w:val="Heading4"/>
      </w:pPr>
      <w:r>
        <w:t>Alignment</w:t>
      </w:r>
    </w:p>
    <w:p>
      <w:r>
        <w:t>Deckt grundlegende Konzepte ab.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</w:t>
      </w:r>
    </w:p>
    <w:p>
      <w:r>
        <w:t>Einführung in das 3D-Scanning</w:t>
      </w:r>
    </w:p>
    <w:p>
      <w:pPr>
        <w:pStyle w:val="Heading4"/>
      </w:pPr>
      <w:r>
        <w:t>Alignment</w:t>
      </w:r>
    </w:p>
    <w:p>
      <w:r>
        <w:t>Fokussiert sich auf eine spezifische Technik ohne Verbindung zur Modellierung.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Erstellen von 3D-Modellen für den 3D-Druck</w:t>
      </w:r>
    </w:p>
    <w:p>
      <w:pPr>
        <w:pStyle w:val="Heading4"/>
      </w:pPr>
      <w:r>
        <w:t>Alignment</w:t>
      </w:r>
    </w:p>
    <w:p>
      <w:r>
        <w:t>Hat keine klare Verbindung zu den anderen Zielen.</w:t>
      </w:r>
    </w:p>
    <w:p>
      <w:pPr>
        <w:pStyle w:val="Heading1"/>
      </w:pPr>
      <w:r>
        <w:t>Sessionstructurealignment</w:t>
      </w:r>
    </w:p>
    <w:p>
      <w:r>
        <w:t>Aligned: False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Einführung, Praxis, Abschluss</w:t>
      </w:r>
    </w:p>
    <w:p>
      <w:pPr>
        <w:pStyle w:val="Heading4"/>
      </w:pPr>
      <w:r>
        <w:t>Alignment</w:t>
      </w:r>
    </w:p>
    <w:p>
      <w:r>
        <w:t>Struktur ist klar und konsistent.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Theorie, Demonstration, Übung</w:t>
      </w:r>
    </w:p>
    <w:p>
      <w:pPr>
        <w:pStyle w:val="Heading4"/>
      </w:pPr>
      <w:r>
        <w:t>Alignment</w:t>
      </w:r>
    </w:p>
    <w:p>
      <w:r>
        <w:t>Abweichen von der Struktur von Artifact A.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Praxis, Reflexion, Bewertung</w:t>
      </w:r>
    </w:p>
    <w:p>
      <w:pPr>
        <w:pStyle w:val="Heading4"/>
      </w:pPr>
      <w:r>
        <w:t>Alignment</w:t>
      </w:r>
    </w:p>
    <w:p>
      <w:r>
        <w:t>Hat eine andere Struktur als die vorherigen Artefakte.</w:t>
      </w:r>
    </w:p>
    <w:p>
      <w:pPr>
        <w:pStyle w:val="Heading1"/>
      </w:pPr>
      <w:r>
        <w:t>Assessmenttoobjectivealignment</w:t>
      </w:r>
    </w:p>
    <w:p>
      <w:r>
        <w:t>Aligned: False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zu 3D-Modellierungskonzepten</w:t>
      </w:r>
    </w:p>
    <w:p>
      <w:pPr>
        <w:pStyle w:val="Heading4"/>
      </w:pPr>
      <w:r>
        <w:t>Alignment</w:t>
      </w:r>
    </w:p>
    <w:p>
      <w:r>
        <w:t>Passt zu den Lernzielen.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Praktische Übung zum 3D-Scanning</w:t>
      </w:r>
    </w:p>
    <w:p>
      <w:pPr>
        <w:pStyle w:val="Heading4"/>
      </w:pPr>
      <w:r>
        <w:t>Alignment</w:t>
      </w:r>
    </w:p>
    <w:p>
      <w:r>
        <w:t>Passt nicht zu den übergeordneten Lernzielen.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Projekt zur Erstellung eines 3D-Modells</w:t>
      </w:r>
    </w:p>
    <w:p>
      <w:pPr>
        <w:pStyle w:val="Heading4"/>
      </w:pPr>
      <w:r>
        <w:t>Alignment</w:t>
      </w:r>
    </w:p>
    <w:p>
      <w:r>
        <w:t>Hat eine klare Verbindung zu den Lernzielen, aber ist nicht konsistent mit den anderen.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