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Silhouette Reconstruction</w:t>
      </w:r>
    </w:p>
    <w:p>
      <w:r>
        <w:rPr>
          <w:color w:val="606060"/>
          <w:sz w:val="22"/>
        </w:rPr>
        <w:t>module_08 | Grade 8-12 | 5 days</w:t>
      </w:r>
    </w:p>
    <w:p/>
    <w:p>
      <w:pPr>
        <w:pStyle w:val="Heading1"/>
      </w:pPr>
      <w:r>
        <w:t>Module</w:t>
      </w:r>
    </w:p>
    <w:p>
      <w:r>
        <w:t>Silhouette Reconstruction</w:t>
      </w:r>
    </w:p>
    <w:p>
      <w:pPr>
        <w:pStyle w:val="Heading1"/>
      </w:pPr>
      <w:r>
        <w:t>Activities</w:t>
      </w:r>
    </w:p>
    <w:p>
      <w:pPr>
        <w:pStyle w:val="Heading2"/>
      </w:pPr>
      <w:r>
        <w:t>Schattenriss erstellen</w:t>
      </w:r>
    </w:p>
    <w:p>
      <w:pPr>
        <w:pStyle w:val="Heading3"/>
      </w:pPr>
      <w:r>
        <w:t>Description</w:t>
      </w:r>
    </w:p>
    <w:p>
      <w:r>
        <w:t>Nutze eine Taschenlampe und ein Blatt Papier, um Silhouetten von Alltagsgegenständen zu erstellen. Stelle den Gegenstand zwischen die Lichtquelle und das Papier, und zeichne die Umrisse des Schattens nach. Diskutiere, wie Licht und Winkel die Form des Schattens beeinflussen.</w:t>
      </w:r>
    </w:p>
    <w:p>
      <w:pPr>
        <w:pStyle w:val="Heading3"/>
      </w:pPr>
      <w:r>
        <w:t>Learning Outcome</w:t>
      </w:r>
    </w:p>
    <w:p>
      <w:r>
        <w:t>Verständnis der Lichtprojektion und der Entstehung von Silhouetten.</w:t>
      </w:r>
    </w:p>
    <w:p>
      <w:pPr>
        <w:pStyle w:val="Heading2"/>
      </w:pPr>
      <w:r>
        <w:t>Schattenfotos</w:t>
      </w:r>
    </w:p>
    <w:p>
      <w:pPr>
        <w:pStyle w:val="Heading3"/>
      </w:pPr>
      <w:r>
        <w:t>Description</w:t>
      </w:r>
    </w:p>
    <w:p>
      <w:r>
        <w:t>Gehe nach draußen und mache Fotos von Schatten, die von verschiedenen Objekten erzeugt werden. Analysiere die Formen und überlege, wie du diese in digitale Silhouetten umwandeln könntest. Nutze Bildbearbeitungssoftware, um die Silhouetten hervorzuheben.</w:t>
      </w:r>
    </w:p>
    <w:p>
      <w:pPr>
        <w:pStyle w:val="Heading3"/>
      </w:pPr>
      <w:r>
        <w:t>Learning Outcome</w:t>
      </w:r>
    </w:p>
    <w:p>
      <w:r>
        <w:t>Entwicklung von Fähigkeiten zur Analyse von Formen und der Anwendung digitaler Werkzeuge.</w:t>
      </w:r>
    </w:p>
    <w:p>
      <w:pPr>
        <w:pStyle w:val="Heading2"/>
      </w:pPr>
      <w:r>
        <w:t>Silhouette Collage</w:t>
      </w:r>
    </w:p>
    <w:p>
      <w:pPr>
        <w:pStyle w:val="Heading3"/>
      </w:pPr>
      <w:r>
        <w:t>Description</w:t>
      </w:r>
    </w:p>
    <w:p>
      <w:r>
        <w:t>Sammle alte Zeitschriften oder Drucke und schneide verschiedene Silhouetten aus. Klebe sie auf ein großes Blatt Papier, um eine Collage zu erstellen. Überlege, welche Formen harmonisch zusammenpassen und warum.</w:t>
      </w:r>
    </w:p>
    <w:p>
      <w:pPr>
        <w:pStyle w:val="Heading3"/>
      </w:pPr>
      <w:r>
        <w:t>Learning Outcome</w:t>
      </w:r>
    </w:p>
    <w:p>
      <w:r>
        <w:t>Förderung der kreativen Gestaltung und des Verständnisses von Form und Komposition.</w:t>
      </w:r>
    </w:p>
    <w:p>
      <w:pPr>
        <w:pStyle w:val="Heading2"/>
      </w:pPr>
      <w:r>
        <w:t>Schatten-Theater</w:t>
      </w:r>
    </w:p>
    <w:p>
      <w:pPr>
        <w:pStyle w:val="Heading3"/>
      </w:pPr>
      <w:r>
        <w:t>Description</w:t>
      </w:r>
    </w:p>
    <w:p>
      <w:r>
        <w:t>Erstelle ein einfaches Schattenspiel, indem du Figuren aus Pappe ausschneidest und diese hinter eine Lampe oder ein Fenster hältst. Erzähle eine Geschichte, während die Schatten an die Wand projiziert werden. Diskutiere die Bedeutung der Silhouetten in der Erzählung.</w:t>
      </w:r>
    </w:p>
    <w:p>
      <w:pPr>
        <w:pStyle w:val="Heading3"/>
      </w:pPr>
      <w:r>
        <w:t>Learning Outcome</w:t>
      </w:r>
    </w:p>
    <w:p>
      <w:r>
        <w:t>Verbindung von Kunst und Wissenschaft durch die Erzeugung von Geschichten mit Silhouetten.</w:t>
      </w:r>
    </w:p>
    <w:p>
      <w:pPr>
        <w:pStyle w:val="Heading2"/>
      </w:pPr>
      <w:r>
        <w:t>Natur-Silhouetten</w:t>
      </w:r>
    </w:p>
    <w:p>
      <w:pPr>
        <w:pStyle w:val="Heading3"/>
      </w:pPr>
      <w:r>
        <w:t>Description</w:t>
      </w:r>
    </w:p>
    <w:p>
      <w:r>
        <w:t>Gehe nach draußen und suche nach natürlichen Silhouetten (z.B. Bäume, Pflanzen, Berge). Mache Fotos und beschreibe, wie die verschiedenen Lichtverhältnisse die Silhouetten verändern. Überlege, wie diese natürlichen Formen in digitale Modelle umgesetzt werden könnten.</w:t>
      </w:r>
    </w:p>
    <w:p>
      <w:pPr>
        <w:pStyle w:val="Heading3"/>
      </w:pPr>
      <w:r>
        <w:t>Learning Outcome</w:t>
      </w:r>
    </w:p>
    <w:p>
      <w:r>
        <w:t>Beobachtung und Analyse der Natur sowie deren Übertragung in digitale Formate.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