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Silhouette Reconstruction</w:t>
      </w:r>
    </w:p>
    <w:p>
      <w:r>
        <w:rPr>
          <w:color w:val="606060"/>
          <w:sz w:val="22"/>
        </w:rPr>
        <w:t>module_08 | Grade 8-12 | 5 days</w:t>
      </w:r>
    </w:p>
    <w:p/>
    <w:p>
      <w:pPr>
        <w:pStyle w:val="Heading1"/>
      </w:pPr>
      <w:r>
        <w:t>Module</w:t>
      </w:r>
    </w:p>
    <w:p>
      <w:r>
        <w:t>Silhouette Reconstruction</w:t>
      </w:r>
    </w:p>
    <w:p>
      <w:pPr>
        <w:pStyle w:val="Heading1"/>
      </w:pPr>
      <w:r>
        <w:t>Technical Explanations</w:t>
      </w:r>
    </w:p>
    <w:p>
      <w:pPr>
        <w:pStyle w:val="Heading2"/>
      </w:pPr>
      <w:r>
        <w:t>1. Silhouette Reconstruction</w:t>
      </w:r>
    </w:p>
    <w:p>
      <w:pPr>
        <w:pStyle w:val="Heading3"/>
      </w:pPr>
      <w:r>
        <w:t>Description</w:t>
      </w:r>
    </w:p>
    <w:p>
      <w:r>
        <w:t>Die Silhouettenrekonstruktion ist ein Verfahren zur Erstellung von 3D-Modellen aus 2D-Bildern. Durch die Analyse von Silhouetten, die durch die Projektion von strukturiertem Licht erzeugt werden, können Formen und Konturen erfasst werden. ASCAND nutzt diese Technik, um präzise Punktwolken zu generieren.</w:t>
      </w:r>
    </w:p>
    <w:p>
      <w:pPr>
        <w:pStyle w:val="Heading2"/>
      </w:pPr>
      <w:r>
        <w:t>2. Punktwolken Und Mesh</w:t>
      </w:r>
    </w:p>
    <w:p>
      <w:pPr>
        <w:pStyle w:val="Heading3"/>
      </w:pPr>
      <w:r>
        <w:t>Description</w:t>
      </w:r>
    </w:p>
    <w:p>
      <w:r>
        <w:t>Eine Punktwolke ist eine Sammlung von Datenpunkten im dreidimensionalen Raum, die durch Messungen oder Berechnungen erzeugt werden. Diese Daten werden anschließend verwendet, um ein Mesh zu erstellen, das die Oberflächenstruktur des Objekts darstellt. Meshes sind entscheidend für die Visualisierung und Analyse in digitalen Zwillingen.</w:t>
      </w:r>
    </w:p>
    <w:p>
      <w:pPr>
        <w:pStyle w:val="Heading2"/>
      </w:pPr>
      <w:r>
        <w:t>3. Sensorfusion</w:t>
      </w:r>
    </w:p>
    <w:p>
      <w:pPr>
        <w:pStyle w:val="Heading3"/>
      </w:pPr>
      <w:r>
        <w:t>Description</w:t>
      </w:r>
    </w:p>
    <w:p>
      <w:r>
        <w:t>Sensorfusion bezeichnet den Prozess der Kombination von Daten aus verschiedenen Sensoren, um die Genauigkeit und Zuverlässigkeit der Informationen zu erhöhen. In der Silhouettenrekonstruktion werden verschiedene Sensordaten miteinander kombiniert, um ein umfassenderes Bild des Objekts zu erhalten.</w:t>
      </w:r>
    </w:p>
    <w:p>
      <w:pPr>
        <w:pStyle w:val="Heading2"/>
      </w:pPr>
      <w:r>
        <w:t>4. Ai In Der Rekonstruktion</w:t>
      </w:r>
    </w:p>
    <w:p>
      <w:pPr>
        <w:pStyle w:val="Heading3"/>
      </w:pPr>
      <w:r>
        <w:t>Description</w:t>
      </w:r>
    </w:p>
    <w:p>
      <w:r>
        <w:t>Künstliche Intelligenz spielt eine entscheidende Rolle bei der Analyse der erfassten Daten. Durch maschinelles Lernen können Algorithmen Muster erkennen und die Qualität der Rekonstruktion verbessern. AI-inferierte Schätzungen werden genutzt, um fehlende Daten zu ergänzen und die Gesamtgenauigkeit zu steigern.</w:t>
      </w:r>
    </w:p>
    <w:p>
      <w:pPr>
        <w:pStyle w:val="Heading1"/>
      </w:pPr>
      <w:r>
        <w:t>Common Student Questions</w:t>
      </w:r>
    </w:p>
    <w:p>
      <w:pPr>
        <w:pStyle w:val="Heading2"/>
      </w:pPr>
      <w:r>
        <w:t>1</w:t>
      </w:r>
    </w:p>
    <w:p>
      <w:pPr>
        <w:pStyle w:val="Heading3"/>
      </w:pPr>
      <w:r>
        <w:t>Question</w:t>
      </w:r>
    </w:p>
    <w:p>
      <w:r>
        <w:t>Wie funktioniert die strukturelle Lichtprojektion?</w:t>
      </w:r>
    </w:p>
    <w:p>
      <w:pPr>
        <w:pStyle w:val="Heading3"/>
      </w:pPr>
      <w:r>
        <w:t>Answer</w:t>
      </w:r>
    </w:p>
    <w:p>
      <w:r>
        <w:t>Die strukturelle Lichtprojektion funktioniert, indem ein Muster aus Licht auf das Objekt projiziert wird. Die Verzerrungen des Musters werden von Kameras erfasst, um die Form und Kontur des Objekts zu bestimmen.</w:t>
      </w:r>
    </w:p>
    <w:p>
      <w:pPr>
        <w:pStyle w:val="Heading2"/>
      </w:pPr>
      <w:r>
        <w:t>2</w:t>
      </w:r>
    </w:p>
    <w:p>
      <w:pPr>
        <w:pStyle w:val="Heading3"/>
      </w:pPr>
      <w:r>
        <w:t>Question</w:t>
      </w:r>
    </w:p>
    <w:p>
      <w:r>
        <w:t>Was ist der Unterschied zwischen Messung, Berechnung und Schätzung?</w:t>
      </w:r>
    </w:p>
    <w:p>
      <w:pPr>
        <w:pStyle w:val="Heading3"/>
      </w:pPr>
      <w:r>
        <w:t>Answer</w:t>
      </w:r>
    </w:p>
    <w:p>
      <w:r>
        <w:t>Eine Messung ist eine direkte Erfassung von Daten, während eine Berechnung aus den gemessenen Daten abgeleitet wird. Eine Schätzung hingegen wird durch AI-Inferenz erstellt und ist weniger präzise als die vorherigen Methoden.</w:t>
      </w:r>
    </w:p>
    <w:p>
      <w:pPr>
        <w:pStyle w:val="Heading2"/>
      </w:pPr>
      <w:r>
        <w:t>3</w:t>
      </w:r>
    </w:p>
    <w:p>
      <w:pPr>
        <w:pStyle w:val="Heading3"/>
      </w:pPr>
      <w:r>
        <w:t>Question</w:t>
      </w:r>
    </w:p>
    <w:p>
      <w:r>
        <w:t>Warum sind Punktwolken wichtig?</w:t>
      </w:r>
    </w:p>
    <w:p>
      <w:pPr>
        <w:pStyle w:val="Heading3"/>
      </w:pPr>
      <w:r>
        <w:t>Answer</w:t>
      </w:r>
    </w:p>
    <w:p>
      <w:r>
        <w:t>Punktwolken sind wichtig, weil sie die Grundlage für die 3D-Rekonstruktion bilden. Sie ermöglichen es, die geometrischen Eigenschaften eines Objekts zu analysieren und visuelle Darstellungen zu erstellen.</w:t>
      </w:r>
    </w:p>
    <w:p>
      <w:pPr>
        <w:pStyle w:val="Heading1"/>
      </w:pPr>
      <w:r>
        <w:t>Troubleshooting Guide</w:t>
      </w:r>
    </w:p>
    <w:p>
      <w:pPr>
        <w:pStyle w:val="Heading2"/>
      </w:pPr>
      <w:r>
        <w:t>1</w:t>
      </w:r>
    </w:p>
    <w:p>
      <w:pPr>
        <w:pStyle w:val="Heading3"/>
      </w:pPr>
      <w:r>
        <w:t>Issue</w:t>
      </w:r>
    </w:p>
    <w:p>
      <w:r>
        <w:t>Das Projektionsmuster wird nicht korrekt erkannt.</w:t>
      </w:r>
    </w:p>
    <w:p>
      <w:pPr>
        <w:pStyle w:val="Heading3"/>
      </w:pPr>
      <w:r>
        <w:t>Solution</w:t>
      </w:r>
    </w:p>
    <w:p>
      <w:r>
        <w:t>Überprüfen Sie die Ausrichtung der Kamera und des Projektors. Stellen Sie sicher, dass keine Störungen im Lichtweg vorhanden sind.</w:t>
      </w:r>
    </w:p>
    <w:p>
      <w:pPr>
        <w:pStyle w:val="Heading2"/>
      </w:pPr>
      <w:r>
        <w:t>2</w:t>
      </w:r>
    </w:p>
    <w:p>
      <w:pPr>
        <w:pStyle w:val="Heading3"/>
      </w:pPr>
      <w:r>
        <w:t>Issue</w:t>
      </w:r>
    </w:p>
    <w:p>
      <w:r>
        <w:t>Die Punktwolke hat viele fehlende Daten.</w:t>
      </w:r>
    </w:p>
    <w:p>
      <w:pPr>
        <w:pStyle w:val="Heading3"/>
      </w:pPr>
      <w:r>
        <w:t>Solution</w:t>
      </w:r>
    </w:p>
    <w:p>
      <w:r>
        <w:t>Führen Sie die Rekonstruktion erneut durch und stellen Sie sicher, dass das Objekt vollständig beleuchtet ist. Nutzen Sie AI-gestützte Schätzungen zur Verbesserung der Datenqualität.</w:t>
      </w:r>
    </w:p>
    <w:p>
      <w:pPr>
        <w:pStyle w:val="Heading2"/>
      </w:pPr>
      <w:r>
        <w:t>3</w:t>
      </w:r>
    </w:p>
    <w:p>
      <w:pPr>
        <w:pStyle w:val="Heading3"/>
      </w:pPr>
      <w:r>
        <w:t>Issue</w:t>
      </w:r>
    </w:p>
    <w:p>
      <w:r>
        <w:t>Das Mesh ist ungenau oder hat Artefakte.</w:t>
      </w:r>
    </w:p>
    <w:p>
      <w:pPr>
        <w:pStyle w:val="Heading3"/>
      </w:pPr>
      <w:r>
        <w:t>Solution</w:t>
      </w:r>
    </w:p>
    <w:p>
      <w:r>
        <w:t>Überprüfen Sie die Qualität der Eingangsdaten und passen Sie die Parameter für die Mesh-Generierung an. Möglicherweise sind zusätzliche Filter erforderlich.</w:t>
      </w:r>
    </w:p>
    <w:p>
      <w:pPr>
        <w:pStyle w:val="Heading1"/>
      </w:pPr>
      <w:r>
        <w:t>Additional Resources</w:t>
      </w:r>
    </w:p>
    <w:p>
      <w:pPr>
        <w:pStyle w:val="Heading2"/>
      </w:pPr>
      <w:r>
        <w:t>1</w:t>
      </w:r>
    </w:p>
    <w:p>
      <w:pPr>
        <w:pStyle w:val="Heading3"/>
      </w:pPr>
      <w:r>
        <w:t>Title</w:t>
      </w:r>
    </w:p>
    <w:p>
      <w:r>
        <w:t>Einführung in die 3D-Rekonstruktion</w:t>
      </w:r>
    </w:p>
    <w:p>
      <w:pPr>
        <w:pStyle w:val="Heading3"/>
      </w:pPr>
      <w:r>
        <w:t>Link</w:t>
      </w:r>
    </w:p>
    <w:p>
      <w:r>
        <w:t>https://www.example.com/einfuehrung-3d-rekonstruktion</w:t>
      </w:r>
    </w:p>
    <w:p>
      <w:pPr>
        <w:pStyle w:val="Heading2"/>
      </w:pPr>
      <w:r>
        <w:t>2</w:t>
      </w:r>
    </w:p>
    <w:p>
      <w:pPr>
        <w:pStyle w:val="Heading3"/>
      </w:pPr>
      <w:r>
        <w:t>Title</w:t>
      </w:r>
    </w:p>
    <w:p>
      <w:r>
        <w:t>AI und Maschinelles Lernen in der Bildverarbeitung</w:t>
      </w:r>
    </w:p>
    <w:p>
      <w:pPr>
        <w:pStyle w:val="Heading3"/>
      </w:pPr>
      <w:r>
        <w:t>Link</w:t>
      </w:r>
    </w:p>
    <w:p>
      <w:r>
        <w:t>https://www.example.com/ai-bildverarbeitung</w:t>
      </w:r>
    </w:p>
    <w:p>
      <w:pPr>
        <w:pStyle w:val="Heading2"/>
      </w:pPr>
      <w:r>
        <w:t>3</w:t>
      </w:r>
    </w:p>
    <w:p>
      <w:pPr>
        <w:pStyle w:val="Heading3"/>
      </w:pPr>
      <w:r>
        <w:t>Title</w:t>
      </w:r>
    </w:p>
    <w:p>
      <w:r>
        <w:t>Sensorfusionstechniken</w:t>
      </w:r>
    </w:p>
    <w:p>
      <w:pPr>
        <w:pStyle w:val="Heading3"/>
      </w:pPr>
      <w:r>
        <w:t>Link</w:t>
      </w:r>
    </w:p>
    <w:p>
      <w:r>
        <w:t>https://www.example.com/sensorfusion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