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silhouette</w:t>
      </w:r>
    </w:p>
    <w:p>
      <w:pPr>
        <w:pStyle w:val="Heading3"/>
      </w:pPr>
      <w:r>
        <w:t>Definition</w:t>
      </w:r>
    </w:p>
    <w:p>
      <w:r>
        <w:t>Die Silhouette ist die äußere Form eines Objekts, die durch die Konturen seiner Umrisse definiert wird.</w:t>
      </w:r>
    </w:p>
    <w:p>
      <w:pPr>
        <w:pStyle w:val="Heading3"/>
      </w:pPr>
      <w:r>
        <w:t>Example</w:t>
      </w:r>
    </w:p>
    <w:p>
      <w:r>
        <w:t>Die Silhouette eines Baumes kann als dunkle Form gegen den hellen Himmel betrachtet werden.</w:t>
      </w:r>
    </w:p>
    <w:p>
      <w:pPr>
        <w:pStyle w:val="Heading3"/>
      </w:pPr>
      <w:r>
        <w:t>Visualdescription</w:t>
      </w:r>
    </w:p>
    <w:p>
      <w:r>
        <w:t>Eine schwarze Umrisslinie eines Baumes vor einem hellen Hintergrund.</w:t>
      </w:r>
    </w:p>
    <w:p>
      <w:pPr>
        <w:pStyle w:val="Heading2"/>
      </w:pPr>
      <w:r>
        <w:t>outline</w:t>
      </w:r>
    </w:p>
    <w:p>
      <w:pPr>
        <w:pStyle w:val="Heading3"/>
      </w:pPr>
      <w:r>
        <w:t>Definition</w:t>
      </w:r>
    </w:p>
    <w:p>
      <w:r>
        <w:t>Die Umrisslinie ist die Linie, die die Grenze eines Objekts darstellt und seine Form beschreibt.</w:t>
      </w:r>
    </w:p>
    <w:p>
      <w:pPr>
        <w:pStyle w:val="Heading3"/>
      </w:pPr>
      <w:r>
        <w:t>Example</w:t>
      </w:r>
    </w:p>
    <w:p>
      <w:r>
        <w:t>Die Umrisslinie eines Autos wird durch die Kanten seiner Karosserie definiert.</w:t>
      </w:r>
    </w:p>
    <w:p>
      <w:pPr>
        <w:pStyle w:val="Heading3"/>
      </w:pPr>
      <w:r>
        <w:t>Visualdescription</w:t>
      </w:r>
    </w:p>
    <w:p>
      <w:r>
        <w:t>Eine durchgehende Linie, die die Form eines Autos darstellt, ohne innere Details.</w:t>
      </w:r>
    </w:p>
    <w:p>
      <w:pPr>
        <w:pStyle w:val="Heading2"/>
      </w:pPr>
      <w:r>
        <w:t>projection</w:t>
      </w:r>
    </w:p>
    <w:p>
      <w:pPr>
        <w:pStyle w:val="Heading3"/>
      </w:pPr>
      <w:r>
        <w:t>Definition</w:t>
      </w:r>
    </w:p>
    <w:p>
      <w:r>
        <w:t>Die Projektion ist die Darstellung eines 3D-Objekts auf eine 2D-Oberfläche, basierend auf einem bestimmten Blickwinkel.</w:t>
      </w:r>
    </w:p>
    <w:p>
      <w:pPr>
        <w:pStyle w:val="Heading3"/>
      </w:pPr>
      <w:r>
        <w:t>Example</w:t>
      </w:r>
    </w:p>
    <w:p>
      <w:r>
        <w:t>Die Projektion eines Würfels auf ein Blatt Papier zeigt seine 2D-Darstellung.</w:t>
      </w:r>
    </w:p>
    <w:p>
      <w:pPr>
        <w:pStyle w:val="Heading3"/>
      </w:pPr>
      <w:r>
        <w:t>Visualdescription</w:t>
      </w:r>
    </w:p>
    <w:p>
      <w:r>
        <w:t>Ein Würfel, der auf ein Blatt Papier projiziert wird, mit Linien, die die 2D-Darstellung zeigen.</w:t>
      </w:r>
    </w:p>
    <w:p>
      <w:pPr>
        <w:pStyle w:val="Heading2"/>
      </w:pPr>
      <w:r>
        <w:t>visual hull</w:t>
      </w:r>
    </w:p>
    <w:p>
      <w:pPr>
        <w:pStyle w:val="Heading3"/>
      </w:pPr>
      <w:r>
        <w:t>Definition</w:t>
      </w:r>
    </w:p>
    <w:p>
      <w:r>
        <w:t>Der visuelle Hohlraum ist der räumliche Bereich, der durch die Kombination mehrerer 2D-Projektionen eines Objekts aus verschiedenen Blickwinkeln entsteht.</w:t>
      </w:r>
    </w:p>
    <w:p>
      <w:pPr>
        <w:pStyle w:val="Heading3"/>
      </w:pPr>
      <w:r>
        <w:t>Example</w:t>
      </w:r>
    </w:p>
    <w:p>
      <w:r>
        <w:t>Der visuelle Hohlraum eines menschlichen Körpers kann aus Bildern von verschiedenen Seiten erstellt werden.</w:t>
      </w:r>
    </w:p>
    <w:p>
      <w:pPr>
        <w:pStyle w:val="Heading3"/>
      </w:pPr>
      <w:r>
        <w:t>Visualdescription</w:t>
      </w:r>
    </w:p>
    <w:p>
      <w:r>
        <w:t>Ein durchsichtiger 3D-Volumen, das die Form eines menschlichen Körpers darstellt, umgeben von 2D-Bildern.</w:t>
      </w:r>
    </w:p>
    <w:p>
      <w:pPr>
        <w:pStyle w:val="Heading2"/>
      </w:pPr>
      <w:r>
        <w:t>viewpoint</w:t>
      </w:r>
    </w:p>
    <w:p>
      <w:pPr>
        <w:pStyle w:val="Heading3"/>
      </w:pPr>
      <w:r>
        <w:t>Definition</w:t>
      </w:r>
    </w:p>
    <w:p>
      <w:r>
        <w:t>Der Blickwinkel ist die Position und Richtung, von der aus ein Objekt betrachtet wird.</w:t>
      </w:r>
    </w:p>
    <w:p>
      <w:pPr>
        <w:pStyle w:val="Heading3"/>
      </w:pPr>
      <w:r>
        <w:t>Example</w:t>
      </w:r>
    </w:p>
    <w:p>
      <w:r>
        <w:t>Der Blickwinkel kann die Wahrnehmung eines Objekts stark beeinflussen, wie zum Beispiel bei der Fotografie.</w:t>
      </w:r>
    </w:p>
    <w:p>
      <w:pPr>
        <w:pStyle w:val="Heading3"/>
      </w:pPr>
      <w:r>
        <w:t>Visualdescription</w:t>
      </w:r>
    </w:p>
    <w:p>
      <w:r>
        <w:t>Ein Diagramm, das verschiedene Blickwinkel auf ein Objekt zeigt, mit Pfeilen, die die Perspektive darstellen.</w:t>
      </w:r>
    </w:p>
    <w:p>
      <w:pPr>
        <w:pStyle w:val="Heading2"/>
      </w:pPr>
      <w:r>
        <w:t>volume intersection</w:t>
      </w:r>
    </w:p>
    <w:p>
      <w:pPr>
        <w:pStyle w:val="Heading3"/>
      </w:pPr>
      <w:r>
        <w:t>Definition</w:t>
      </w:r>
    </w:p>
    <w:p>
      <w:r>
        <w:t>Die Volumenintersektion ist der Bereich, in dem sich zwei oder mehr 3D-Volumen überlappen.</w:t>
      </w:r>
    </w:p>
    <w:p>
      <w:pPr>
        <w:pStyle w:val="Heading3"/>
      </w:pPr>
      <w:r>
        <w:t>Example</w:t>
      </w:r>
    </w:p>
    <w:p>
      <w:r>
        <w:t>Die Volumenintersektion zweier Kugeln kann als gemeinsamer Raum beschrieben werden.</w:t>
      </w:r>
    </w:p>
    <w:p>
      <w:pPr>
        <w:pStyle w:val="Heading3"/>
      </w:pPr>
      <w:r>
        <w:t>Visualdescription</w:t>
      </w:r>
    </w:p>
    <w:p>
      <w:r>
        <w:t>Zwei überlappende Kugeln, die den gemeinsamen Bereich hervorheben.</w:t>
      </w:r>
    </w:p>
    <w:p>
      <w:pPr>
        <w:pStyle w:val="Heading2"/>
      </w:pPr>
      <w:r>
        <w:t>concavity</w:t>
      </w:r>
    </w:p>
    <w:p>
      <w:pPr>
        <w:pStyle w:val="Heading3"/>
      </w:pPr>
      <w:r>
        <w:t>Definition</w:t>
      </w:r>
    </w:p>
    <w:p>
      <w:r>
        <w:t>Die Konkavität beschreibt die Eigenschaft einer Form, die nach innen gewölbt ist, im Gegensatz zur Konvexität.</w:t>
      </w:r>
    </w:p>
    <w:p>
      <w:pPr>
        <w:pStyle w:val="Heading3"/>
      </w:pPr>
      <w:r>
        <w:t>Example</w:t>
      </w:r>
    </w:p>
    <w:p>
      <w:r>
        <w:t>Eine Schüssel hat eine konkave Form, die es ermöglicht, Dinge darin zu halten.</w:t>
      </w:r>
    </w:p>
    <w:p>
      <w:pPr>
        <w:pStyle w:val="Heading3"/>
      </w:pPr>
      <w:r>
        <w:t>Visualdescription</w:t>
      </w:r>
    </w:p>
    <w:p>
      <w:r>
        <w:t>Eine Schüssel mit einer nach innen gewölbten Form, die deutlich die Konkavität zeigt.</w:t>
      </w:r>
    </w:p>
    <w:p>
      <w:pPr>
        <w:pStyle w:val="Heading2"/>
      </w:pPr>
      <w:r>
        <w:t>foreground</w:t>
      </w:r>
    </w:p>
    <w:p>
      <w:pPr>
        <w:pStyle w:val="Heading3"/>
      </w:pPr>
      <w:r>
        <w:t>Definition</w:t>
      </w:r>
    </w:p>
    <w:p>
      <w:r>
        <w:t>Der Vordergrund ist der Teil eines Bildes oder einer Szene, der am nächsten zum Betrachter ist.</w:t>
      </w:r>
    </w:p>
    <w:p>
      <w:pPr>
        <w:pStyle w:val="Heading3"/>
      </w:pPr>
      <w:r>
        <w:t>Example</w:t>
      </w:r>
    </w:p>
    <w:p>
      <w:r>
        <w:t>Im Vordergrund eines Landschaftsbildes können Blumen und Gras sichtbar sein.</w:t>
      </w:r>
    </w:p>
    <w:p>
      <w:pPr>
        <w:pStyle w:val="Heading3"/>
      </w:pPr>
      <w:r>
        <w:t>Visualdescription</w:t>
      </w:r>
    </w:p>
    <w:p>
      <w:r>
        <w:t>Eine Landschaft mit bunten Blumen im Vordergrund und einem Berg im Hintergrund.</w:t>
      </w:r>
    </w:p>
    <w:p>
      <w:pPr>
        <w:pStyle w:val="Heading2"/>
      </w:pPr>
      <w:r>
        <w:t>background</w:t>
      </w:r>
    </w:p>
    <w:p>
      <w:pPr>
        <w:pStyle w:val="Heading3"/>
      </w:pPr>
      <w:r>
        <w:t>Definition</w:t>
      </w:r>
    </w:p>
    <w:p>
      <w:r>
        <w:t>Der Hintergrund ist der Teil eines Bildes oder einer Szene, der am weitesten vom Betrachter entfernt ist.</w:t>
      </w:r>
    </w:p>
    <w:p>
      <w:pPr>
        <w:pStyle w:val="Heading3"/>
      </w:pPr>
      <w:r>
        <w:t>Example</w:t>
      </w:r>
    </w:p>
    <w:p>
      <w:r>
        <w:t>Der Hintergrund eines Porträts kann eine unscharfe Landschaft sein.</w:t>
      </w:r>
    </w:p>
    <w:p>
      <w:pPr>
        <w:pStyle w:val="Heading3"/>
      </w:pPr>
      <w:r>
        <w:t>Visualdescription</w:t>
      </w:r>
    </w:p>
    <w:p>
      <w:r>
        <w:t>Eine unscharfe Landschaft, die hinter einem klaren Porträt einer Person dargestellt wird.</w:t>
      </w:r>
    </w:p>
    <w:p>
      <w:pPr>
        <w:pStyle w:val="Heading2"/>
      </w:pPr>
      <w:r>
        <w:t>shape constraint</w:t>
      </w:r>
    </w:p>
    <w:p>
      <w:pPr>
        <w:pStyle w:val="Heading3"/>
      </w:pPr>
      <w:r>
        <w:t>Definition</w:t>
      </w:r>
    </w:p>
    <w:p>
      <w:r>
        <w:t>Die Formbeschränkung ist eine Regel oder Bedingung, die die Form eines Objekts oder Modells definiert.</w:t>
      </w:r>
    </w:p>
    <w:p>
      <w:pPr>
        <w:pStyle w:val="Heading3"/>
      </w:pPr>
      <w:r>
        <w:t>Example</w:t>
      </w:r>
    </w:p>
    <w:p>
      <w:r>
        <w:t>Eine Formbeschränkung kann vorschreiben, dass ein Gebäude eine bestimmte Höhe und Breite haben muss.</w:t>
      </w:r>
    </w:p>
    <w:p>
      <w:pPr>
        <w:pStyle w:val="Heading3"/>
      </w:pPr>
      <w:r>
        <w:t>Visualdescription</w:t>
      </w:r>
    </w:p>
    <w:p>
      <w:r>
        <w:t>Ein Diagramm, das ein Gebäude mit eingezeichneten Höhen- und Breitenbeschränkungen zeigt.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