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Sensor Fusion</w:t>
      </w:r>
    </w:p>
    <w:p>
      <w:r>
        <w:rPr>
          <w:color w:val="606060"/>
          <w:sz w:val="22"/>
        </w:rPr>
        <w:t>module_09 | Grade 8-12 | 5 days</w:t>
      </w:r>
    </w:p>
    <w:p/>
    <w:p>
      <w:pPr>
        <w:pStyle w:val="Heading1"/>
      </w:pPr>
      <w:r>
        <w:t>Career Profiles</w:t>
      </w:r>
    </w:p>
    <w:p>
      <w:pPr>
        <w:pStyle w:val="Heading2"/>
      </w:pPr>
      <w:r>
        <w:t>Robotics Engineer</w:t>
      </w:r>
    </w:p>
    <w:p>
      <w:pPr>
        <w:pStyle w:val="Heading3"/>
      </w:pPr>
      <w:r>
        <w:t>Daily Work Description</w:t>
      </w:r>
    </w:p>
    <w:p>
      <w:r>
        <w:t>As a Robotics Engineer, I design and develop robotic systems that incorporate various sensors to navigate and interact with the environment. My daily tasks involve programming algorithms for sensor fusion, ensuring that data from multiple sensors such as cameras, LIDAR, and ultrasonic sensors are accurately combined to improve the robot's perception and decision-making capabilities.</w:t>
      </w:r>
    </w:p>
    <w:p>
      <w:pPr>
        <w:pStyle w:val="Heading3"/>
      </w:pPr>
      <w:r>
        <w:t>Connection To Module Concepts</w:t>
      </w:r>
    </w:p>
    <w:p>
      <w:r>
        <w:t>My work directly relates to the Sensor Fusion module as I utilize structured optical projection techniques to enhance sensor data accuracy, and I employ AI-based analysis to optimize the robot's performance in real-time.</w:t>
      </w:r>
    </w:p>
    <w:p>
      <w:pPr>
        <w:pStyle w:val="Heading2"/>
      </w:pPr>
      <w:r>
        <w:t>Data Scientist</w:t>
      </w:r>
    </w:p>
    <w:p>
      <w:pPr>
        <w:pStyle w:val="Heading3"/>
      </w:pPr>
      <w:r>
        <w:t>Daily Work Description</w:t>
      </w:r>
    </w:p>
    <w:p>
      <w:r>
        <w:t>In my role as a Data Scientist, I analyze large datasets collected from various sensors to extract meaningful insights. My job involves applying machine learning techniques to interpret data patterns and make predictions. I work closely with sensor fusion technologies to improve the quality of the data I analyze, ensuring that it accurately reflects real-world conditions.</w:t>
      </w:r>
    </w:p>
    <w:p>
      <w:pPr>
        <w:pStyle w:val="Heading3"/>
      </w:pPr>
      <w:r>
        <w:t>Connection To Module Concepts</w:t>
      </w:r>
    </w:p>
    <w:p>
      <w:r>
        <w:t>The Sensor Fusion module is crucial to my work, as I rely on AI-inferred estimations to fill in gaps in sensor data, enhancing the overall reliability of my analyses.</w:t>
      </w:r>
    </w:p>
    <w:p>
      <w:pPr>
        <w:pStyle w:val="Heading2"/>
      </w:pPr>
      <w:r>
        <w:t>Geospatial Analyst</w:t>
      </w:r>
    </w:p>
    <w:p>
      <w:pPr>
        <w:pStyle w:val="Heading3"/>
      </w:pPr>
      <w:r>
        <w:t>Daily Work Description</w:t>
      </w:r>
    </w:p>
    <w:p>
      <w:r>
        <w:t>As a Geospatial Analyst, I create detailed maps and spatial analyses using data collected from various sensors, including satellite imagery and ground-based sensors. My work involves integrating data from these different sources to create comprehensive models of geographic features and changes over time.</w:t>
      </w:r>
    </w:p>
    <w:p>
      <w:pPr>
        <w:pStyle w:val="Heading3"/>
      </w:pPr>
      <w:r>
        <w:t>Connection To Module Concepts</w:t>
      </w:r>
    </w:p>
    <w:p>
      <w:r>
        <w:t>This role is directly tied to the Sensor Fusion module, as I employ structured optical projection methods to align sensor data accurately, and I leverage derived calculations to interpret the geospatial information effectively.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