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Smart Urban Garden Design</w:t>
      </w:r>
    </w:p>
    <w:p>
      <w:r>
        <w:rPr>
          <w:color w:val="606060"/>
          <w:sz w:val="22"/>
        </w:rPr>
        <w:t>module_09 | Grade 8-12 | 5 days</w:t>
      </w:r>
    </w:p>
    <w:p/>
    <w:p>
      <w:pPr>
        <w:pStyle w:val="Heading1"/>
      </w:pPr>
      <w:r>
        <w:t>Problemstatement</w:t>
      </w:r>
    </w:p>
    <w:p>
      <w:r>
        <w:t>Design a smart urban garden that utilizes sensor fusion technology to monitor and optimize plant growth conditions in a limited space. Your garden should be able to collect data on environmental factors such as soil moisture, temperature, light levels, and humidity, and use this information to automatically adjust watering and lighting systems to enhance plant health and growth.</w:t>
      </w:r>
    </w:p>
    <w:p>
      <w:pPr>
        <w:pStyle w:val="Heading1"/>
      </w:pPr>
      <w:r>
        <w:t>Constraints</w:t>
      </w:r>
    </w:p>
    <w:p>
      <w:pPr>
        <w:pStyle w:val="ListBullet"/>
      </w:pPr>
      <w:r>
        <w:t>The garden must fit within a space of 4 square meters.</w:t>
      </w:r>
    </w:p>
    <w:p>
      <w:pPr>
        <w:pStyle w:val="ListBullet"/>
      </w:pPr>
      <w:r>
        <w:t>Sensors used must include at least one type of moisture sensor, temperature sensor, and light sensor.</w:t>
      </w:r>
    </w:p>
    <w:p>
      <w:pPr>
        <w:pStyle w:val="ListBullet"/>
      </w:pPr>
      <w:r>
        <w:t>The system must be powered by renewable energy sources (e.g., solar panels).</w:t>
      </w:r>
    </w:p>
    <w:p>
      <w:pPr>
        <w:pStyle w:val="ListBullet"/>
      </w:pPr>
      <w:r>
        <w:t>The design must include a user interface that allows for manual adjustments and displays real-time data.</w:t>
      </w:r>
    </w:p>
    <w:p>
      <w:pPr>
        <w:pStyle w:val="ListBullet"/>
      </w:pPr>
      <w:r>
        <w:t>Students must work in teams of 3-5 to encourage collaboration and diverse ideas.</w:t>
      </w:r>
    </w:p>
    <w:p>
      <w:pPr>
        <w:pStyle w:val="Heading1"/>
      </w:pPr>
      <w:r>
        <w:t>Successcriteria</w:t>
      </w:r>
    </w:p>
    <w:p>
      <w:pPr>
        <w:pStyle w:val="ListBullet"/>
      </w:pPr>
      <w:r>
        <w:t>The garden design effectively integrates multiple sensors to collect data.</w:t>
      </w:r>
    </w:p>
    <w:p>
      <w:pPr>
        <w:pStyle w:val="ListBullet"/>
      </w:pPr>
      <w:r>
        <w:t>The automated systems for watering and lighting operate based on sensor readings.</w:t>
      </w:r>
    </w:p>
    <w:p>
      <w:pPr>
        <w:pStyle w:val="ListBullet"/>
      </w:pPr>
      <w:r>
        <w:t>The user interface is intuitive and provides clear information to the user.</w:t>
      </w:r>
    </w:p>
    <w:p>
      <w:pPr>
        <w:pStyle w:val="ListBullet"/>
      </w:pPr>
      <w:r>
        <w:t>The team presents a prototype or simulation that demonstrates the working concept of the smart garden.</w:t>
      </w:r>
    </w:p>
    <w:p>
      <w:pPr>
        <w:pStyle w:val="Heading1"/>
      </w:pPr>
      <w:r>
        <w:t>Reflectionquestions</w:t>
      </w:r>
    </w:p>
    <w:p>
      <w:pPr>
        <w:pStyle w:val="ListBullet"/>
      </w:pPr>
      <w:r>
        <w:t>How did the integration of different sensors enhance the functionality of your garden design?</w:t>
      </w:r>
    </w:p>
    <w:p>
      <w:pPr>
        <w:pStyle w:val="ListBullet"/>
      </w:pPr>
      <w:r>
        <w:t>What challenges did you face in ensuring accurate data collection and system responses?</w:t>
      </w:r>
    </w:p>
    <w:p>
      <w:pPr>
        <w:pStyle w:val="ListBullet"/>
      </w:pPr>
      <w:r>
        <w:t>In what ways did your team leverage evidence-based decision making during the design process?</w:t>
      </w:r>
    </w:p>
    <w:p>
      <w:pPr>
        <w:pStyle w:val="ListBullet"/>
      </w:pPr>
      <w:r>
        <w:t>How might this smart garden design be adapted for different environments or plant types?</w:t>
      </w:r>
    </w:p>
    <w:p>
      <w:pPr>
        <w:pStyle w:val="ListBullet"/>
      </w:pPr>
      <w:r>
        <w:t>What potential improvements could be made to your design based on testing and feedback?</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