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The process of integrating multiple sensor inputs to produce more accurate and reliable information than could be obtained from any single sensor.</w:t>
      </w:r>
    </w:p>
    <w:p>
      <w:pPr>
        <w:pStyle w:val="Heading3"/>
      </w:pPr>
      <w:r>
        <w:t>Example</w:t>
      </w:r>
    </w:p>
    <w:p>
      <w:r>
        <w:t>In a self-driving car, sensor fusion combines data from cameras, LiDAR, and radar to detect obstacles and navigate safely.</w:t>
      </w:r>
    </w:p>
    <w:p>
      <w:pPr>
        <w:pStyle w:val="Heading3"/>
      </w:pPr>
      <w:r>
        <w:t>Visualdescription</w:t>
      </w:r>
    </w:p>
    <w:p>
      <w:r>
        <w:t>An illustration showing various sensors (camera, radar, LiDAR) around a vehicle, with arrows leading to a central processing unit that merges their data.</w:t>
      </w:r>
    </w:p>
    <w:p>
      <w:pPr>
        <w:pStyle w:val="Heading2"/>
      </w:pPr>
      <w:r>
        <w:t>evidence fusion</w:t>
      </w:r>
    </w:p>
    <w:p>
      <w:pPr>
        <w:pStyle w:val="Heading3"/>
      </w:pPr>
      <w:r>
        <w:t>Definition</w:t>
      </w:r>
    </w:p>
    <w:p>
      <w:r>
        <w:t>The process of combining multiple pieces of evidence from various sources to make a more informed decision or assessment.</w:t>
      </w:r>
    </w:p>
    <w:p>
      <w:pPr>
        <w:pStyle w:val="Heading3"/>
      </w:pPr>
      <w:r>
        <w:t>Example</w:t>
      </w:r>
    </w:p>
    <w:p>
      <w:r>
        <w:t>In forensic science, evidence fusion might combine DNA analysis, fingerprinting, and eyewitness accounts to solve a case.</w:t>
      </w:r>
    </w:p>
    <w:p>
      <w:pPr>
        <w:pStyle w:val="Heading3"/>
      </w:pPr>
      <w:r>
        <w:t>Visualdescription</w:t>
      </w:r>
    </w:p>
    <w:p>
      <w:r>
        <w:t>A flowchart displaying different types of evidence (DNA, fingerprints, eyewitness) converging into a single point where a decision is made.</w:t>
      </w:r>
    </w:p>
    <w:p>
      <w:pPr>
        <w:pStyle w:val="Heading2"/>
      </w:pPr>
      <w:r>
        <w:t>redundancy</w:t>
      </w:r>
    </w:p>
    <w:p>
      <w:pPr>
        <w:pStyle w:val="Heading3"/>
      </w:pPr>
      <w:r>
        <w:t>Definition</w:t>
      </w:r>
    </w:p>
    <w:p>
      <w:r>
        <w:t>The inclusion of extra components or data that are not strictly necessary to function, which helps to ensure reliability in case of failure.</w:t>
      </w:r>
    </w:p>
    <w:p>
      <w:pPr>
        <w:pStyle w:val="Heading3"/>
      </w:pPr>
      <w:r>
        <w:t>Example</w:t>
      </w:r>
    </w:p>
    <w:p>
      <w:r>
        <w:t>A spacecraft may have redundant communication systems to maintain contact with mission control even if one system fails.</w:t>
      </w:r>
    </w:p>
    <w:p>
      <w:pPr>
        <w:pStyle w:val="Heading3"/>
      </w:pPr>
      <w:r>
        <w:t>Visualdescription</w:t>
      </w:r>
    </w:p>
    <w:p>
      <w:r>
        <w:t>A diagram of a spacecraft with multiple communication systems highlighted, showing backup paths and connections.</w:t>
      </w:r>
    </w:p>
    <w:p>
      <w:pPr>
        <w:pStyle w:val="Heading2"/>
      </w:pPr>
      <w:r>
        <w:t>complementary data</w:t>
      </w:r>
    </w:p>
    <w:p>
      <w:pPr>
        <w:pStyle w:val="Heading3"/>
      </w:pPr>
      <w:r>
        <w:t>Definition</w:t>
      </w:r>
    </w:p>
    <w:p>
      <w:r>
        <w:t>Data that enhances or supplements other data, often coming from different sources or types of sensors.</w:t>
      </w:r>
    </w:p>
    <w:p>
      <w:pPr>
        <w:pStyle w:val="Heading3"/>
      </w:pPr>
      <w:r>
        <w:t>Example</w:t>
      </w:r>
    </w:p>
    <w:p>
      <w:r>
        <w:t>Weather data from satellites can be considered complementary to ground-based weather station readings to provide a comprehensive forecast.</w:t>
      </w:r>
    </w:p>
    <w:p>
      <w:pPr>
        <w:pStyle w:val="Heading3"/>
      </w:pPr>
      <w:r>
        <w:t>Visualdescription</w:t>
      </w:r>
    </w:p>
    <w:p>
      <w:r>
        <w:t>An image showing a satellite and a ground weather station, with arrows indicating the flow of data between them.</w:t>
      </w:r>
    </w:p>
    <w:p>
      <w:pPr>
        <w:pStyle w:val="Heading2"/>
      </w:pPr>
      <w:r>
        <w:t>weighting</w:t>
      </w:r>
    </w:p>
    <w:p>
      <w:pPr>
        <w:pStyle w:val="Heading3"/>
      </w:pPr>
      <w:r>
        <w:t>Definition</w:t>
      </w:r>
    </w:p>
    <w:p>
      <w:r>
        <w:t>The process of assigning different levels of importance to various data inputs or measurements during analysis.</w:t>
      </w:r>
    </w:p>
    <w:p>
      <w:pPr>
        <w:pStyle w:val="Heading3"/>
      </w:pPr>
      <w:r>
        <w:t>Example</w:t>
      </w:r>
    </w:p>
    <w:p>
      <w:r>
        <w:t>In a voting system, weighting might be applied to ensure that votes from certain regions have more influence based on population size.</w:t>
      </w:r>
    </w:p>
    <w:p>
      <w:pPr>
        <w:pStyle w:val="Heading3"/>
      </w:pPr>
      <w:r>
        <w:t>Visualdescription</w:t>
      </w:r>
    </w:p>
    <w:p>
      <w:r>
        <w:t>A scale graphic showing different weights being applied to various inputs, illustrating how they affect the overall outcome.</w:t>
      </w:r>
    </w:p>
    <w:p>
      <w:pPr>
        <w:pStyle w:val="Heading2"/>
      </w:pPr>
      <w:r>
        <w:t>alignment</w:t>
      </w:r>
    </w:p>
    <w:p>
      <w:pPr>
        <w:pStyle w:val="Heading3"/>
      </w:pPr>
      <w:r>
        <w:t>Definition</w:t>
      </w:r>
    </w:p>
    <w:p>
      <w:r>
        <w:t>The process of adjusting data or measurements so that they correspond correctly to a common reference frame or standard.</w:t>
      </w:r>
    </w:p>
    <w:p>
      <w:pPr>
        <w:pStyle w:val="Heading3"/>
      </w:pPr>
      <w:r>
        <w:t>Example</w:t>
      </w:r>
    </w:p>
    <w:p>
      <w:r>
        <w:t>In image processing, alignment is crucial for stitching multiple images together into a single panoramic view.</w:t>
      </w:r>
    </w:p>
    <w:p>
      <w:pPr>
        <w:pStyle w:val="Heading3"/>
      </w:pPr>
      <w:r>
        <w:t>Visualdescription</w:t>
      </w:r>
    </w:p>
    <w:p>
      <w:r>
        <w:t>A side-by-side comparison of images being adjusted to align with a common axis or reference line.</w:t>
      </w:r>
    </w:p>
    <w:p>
      <w:pPr>
        <w:pStyle w:val="Heading2"/>
      </w:pPr>
      <w:r>
        <w:t>confidence</w:t>
      </w:r>
    </w:p>
    <w:p>
      <w:pPr>
        <w:pStyle w:val="Heading3"/>
      </w:pPr>
      <w:r>
        <w:t>Definition</w:t>
      </w:r>
    </w:p>
    <w:p>
      <w:r>
        <w:t>A measure of certainty regarding the validity of a particular data point or analysis result.</w:t>
      </w:r>
    </w:p>
    <w:p>
      <w:pPr>
        <w:pStyle w:val="Heading3"/>
      </w:pPr>
      <w:r>
        <w:t>Example</w:t>
      </w:r>
    </w:p>
    <w:p>
      <w:r>
        <w:t>A machine learning model might report a confidence level of 85% that an image contains a cat.</w:t>
      </w:r>
    </w:p>
    <w:p>
      <w:pPr>
        <w:pStyle w:val="Heading3"/>
      </w:pPr>
      <w:r>
        <w:t>Visualdescription</w:t>
      </w:r>
    </w:p>
    <w:p>
      <w:r>
        <w:t>A bar graph showing confidence levels for different predictions, with the highest bar indicating the most certain result.</w:t>
      </w:r>
    </w:p>
    <w:p>
      <w:pPr>
        <w:pStyle w:val="Heading2"/>
      </w:pPr>
      <w:r>
        <w:t>conflict</w:t>
      </w:r>
    </w:p>
    <w:p>
      <w:pPr>
        <w:pStyle w:val="Heading3"/>
      </w:pPr>
      <w:r>
        <w:t>Definition</w:t>
      </w:r>
    </w:p>
    <w:p>
      <w:r>
        <w:t>A situation where different data sources provide contradictory information, leading to uncertainty in the analysis.</w:t>
      </w:r>
    </w:p>
    <w:p>
      <w:pPr>
        <w:pStyle w:val="Heading3"/>
      </w:pPr>
      <w:r>
        <w:t>Example</w:t>
      </w:r>
    </w:p>
    <w:p>
      <w:r>
        <w:t>If one sensor detects an object while another indicates clear space, there is a conflict that needs resolution.</w:t>
      </w:r>
    </w:p>
    <w:p>
      <w:pPr>
        <w:pStyle w:val="Heading3"/>
      </w:pPr>
      <w:r>
        <w:t>Visualdescription</w:t>
      </w:r>
    </w:p>
    <w:p>
      <w:r>
        <w:t>An illustration showing two sensors providing opposing signals, with a question mark indicating uncertainty.</w:t>
      </w:r>
    </w:p>
    <w:p>
      <w:pPr>
        <w:pStyle w:val="Heading2"/>
      </w:pPr>
      <w:r>
        <w:t>robustness</w:t>
      </w:r>
    </w:p>
    <w:p>
      <w:pPr>
        <w:pStyle w:val="Heading3"/>
      </w:pPr>
      <w:r>
        <w:t>Definition</w:t>
      </w:r>
    </w:p>
    <w:p>
      <w:r>
        <w:t>The ability of a system or process to perform reliably under a variety of conditions or in the presence of errors.</w:t>
      </w:r>
    </w:p>
    <w:p>
      <w:pPr>
        <w:pStyle w:val="Heading3"/>
      </w:pPr>
      <w:r>
        <w:t>Example</w:t>
      </w:r>
    </w:p>
    <w:p>
      <w:r>
        <w:t>A robust algorithm can still provide accurate predictions even when faced with noisy data or unexpected inputs.</w:t>
      </w:r>
    </w:p>
    <w:p>
      <w:pPr>
        <w:pStyle w:val="Heading3"/>
      </w:pPr>
      <w:r>
        <w:t>Visualdescription</w:t>
      </w:r>
    </w:p>
    <w:p>
      <w:r>
        <w:t>A sturdy bridge image symbolizing stability and reliability, with environmental factors like wind or rain depicted around it.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The process of confirming that a model, system, or measurement accurately reflects the real-world scenario it is intended to represent.</w:t>
      </w:r>
    </w:p>
    <w:p>
      <w:pPr>
        <w:pStyle w:val="Heading3"/>
      </w:pPr>
      <w:r>
        <w:t>Example</w:t>
      </w:r>
    </w:p>
    <w:p>
      <w:r>
        <w:t>Before deployment, a new weather prediction model undergoes validation against historical weather data to ensure its accuracy.</w:t>
      </w:r>
    </w:p>
    <w:p>
      <w:pPr>
        <w:pStyle w:val="Heading3"/>
      </w:pPr>
      <w:r>
        <w:t>Visualdescription</w:t>
      </w:r>
    </w:p>
    <w:p>
      <w:r>
        <w:t>A checklist graphic showing various validation steps being ticked off, indicating a thorough verification process.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