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Consistency</w:t>
      </w:r>
    </w:p>
    <w:p>
      <w:r>
        <w:t>Insgesamt konsistent</w:t>
      </w:r>
    </w:p>
    <w:p>
      <w:pPr>
        <w:pStyle w:val="Heading2"/>
      </w:pPr>
      <w:r>
        <w:t>Issues</w:t>
      </w:r>
    </w:p>
    <w:p>
      <w:pPr>
        <w:pStyle w:val="Heading3"/>
      </w:pPr>
      <w:r>
        <w:t>3D-Scannen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Usage</w:t>
      </w:r>
    </w:p>
    <w:p>
      <w:r>
        <w:t>wird korrekt verwendet</w:t>
      </w:r>
    </w:p>
    <w:p>
      <w:pPr>
        <w:pStyle w:val="Heading4"/>
      </w:pPr>
      <w:r>
        <w:t>Explanation</w:t>
      </w:r>
    </w:p>
    <w:p>
      <w:r>
        <w:t>Das Konzept des 3D-Scannens wird durchgehend in den Materialien verwendet.</w:t>
      </w:r>
    </w:p>
    <w:p>
      <w:pPr>
        <w:pStyle w:val="Heading3"/>
      </w:pPr>
      <w:r>
        <w:t>3D-Scannen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Usage</w:t>
      </w:r>
    </w:p>
    <w:p>
      <w:r>
        <w:t>wird nicht korrekt verwendet</w:t>
      </w:r>
    </w:p>
    <w:p>
      <w:pPr>
        <w:pStyle w:val="Heading4"/>
      </w:pPr>
      <w:r>
        <w:t>Explanation</w:t>
      </w:r>
    </w:p>
    <w:p>
      <w:r>
        <w:t>In einem Abschnitt wird 3D-Scannen fälschlicherweise als Technik zur Erstellung von 2D-Bildern beschrieben.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Consistency</w:t>
      </w:r>
    </w:p>
    <w:p>
      <w:r>
        <w:t>Teils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Verstehen der Funktionsweise von 3D-Scannern</w:t>
      </w:r>
    </w:p>
    <w:p>
      <w:pPr>
        <w:pStyle w:val="Heading4"/>
      </w:pPr>
      <w:r>
        <w:t>Alignment</w:t>
      </w:r>
    </w:p>
    <w:p>
      <w:r>
        <w:t>gut ausgerichtet</w:t>
      </w:r>
    </w:p>
    <w:p>
      <w:pPr>
        <w:pStyle w:val="Heading4"/>
      </w:pPr>
      <w:r>
        <w:t>Explanation</w:t>
      </w:r>
    </w:p>
    <w:p>
      <w:r>
        <w:t>Die Lernziele sind klar und präzise formuliert.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Kenntnis der Geschichte des 3D-Scannens</w:t>
      </w:r>
    </w:p>
    <w:p>
      <w:pPr>
        <w:pStyle w:val="Heading4"/>
      </w:pPr>
      <w:r>
        <w:t>Alignment</w:t>
      </w:r>
    </w:p>
    <w:p>
      <w:r>
        <w:t>nicht ausgerichtet</w:t>
      </w:r>
    </w:p>
    <w:p>
      <w:pPr>
        <w:pStyle w:val="Heading4"/>
      </w:pPr>
      <w:r>
        <w:t>Explanation</w:t>
      </w:r>
    </w:p>
    <w:p>
      <w:r>
        <w:t>Die Ziele sind nicht in der praktischen Anwendung des 3D-Scannens verankert.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Consistency</w:t>
      </w:r>
    </w:p>
    <w:p>
      <w:r>
        <w:t>Insgesamt konsistent</w:t>
      </w:r>
    </w:p>
    <w:p>
      <w:pPr>
        <w:pStyle w:val="Heading2"/>
      </w:pPr>
      <w:r>
        <w:t>Explanation</w:t>
      </w:r>
    </w:p>
    <w:p>
      <w:r>
        <w:t>Die Struktur der Sitzungen ist über alle Artefakte hinweg gut abgestimmt, mit klaren Einführungen, Übungen und Zusammenfassungen.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Consistency</w:t>
      </w:r>
    </w:p>
    <w:p>
      <w:r>
        <w:t>Teils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Quiz über 3D-Scannen</w:t>
      </w:r>
    </w:p>
    <w:p>
      <w:pPr>
        <w:pStyle w:val="Heading4"/>
      </w:pPr>
      <w:r>
        <w:t>Alignment</w:t>
      </w:r>
    </w:p>
    <w:p>
      <w:r>
        <w:t>nicht ausgerichtet</w:t>
      </w:r>
    </w:p>
    <w:p>
      <w:pPr>
        <w:pStyle w:val="Heading4"/>
      </w:pPr>
      <w:r>
        <w:t>Explanation</w:t>
      </w:r>
    </w:p>
    <w:p>
      <w:r>
        <w:t>Das Quiz konzentriert sich auf falsche Informationen über 3D-Scannen.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Assessment</w:t>
      </w:r>
    </w:p>
    <w:p>
      <w:r>
        <w:t>Projekt zur Erstellung eines 3D-Modells</w:t>
      </w:r>
    </w:p>
    <w:p>
      <w:pPr>
        <w:pStyle w:val="Heading4"/>
      </w:pPr>
      <w:r>
        <w:t>Alignment</w:t>
      </w:r>
    </w:p>
    <w:p>
      <w:r>
        <w:t>gut ausgerichtet</w:t>
      </w:r>
    </w:p>
    <w:p>
      <w:pPr>
        <w:pStyle w:val="Heading4"/>
      </w:pPr>
      <w:r>
        <w:t>Explanation</w:t>
      </w:r>
    </w:p>
    <w:p>
      <w:r>
        <w:t>Das Projekt fördert die Anwendung der Lernziele effektiv.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