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Sensor Fusion</w:t>
      </w:r>
    </w:p>
    <w:p>
      <w:r>
        <w:rPr>
          <w:color w:val="606060"/>
          <w:sz w:val="22"/>
        </w:rPr>
        <w:t>module_09 | Grade 8-12 | 5 days</w:t>
      </w:r>
    </w:p>
    <w:p/>
    <w:p>
      <w:pPr>
        <w:pStyle w:val="Heading1"/>
      </w:pPr>
      <w:r>
        <w:t>Problem Statement</w:t>
      </w:r>
    </w:p>
    <w:p>
      <w:r>
        <w:t>Entwickelt ein System zur Überwachung der Luftqualität in eurer Schule. Euer System soll verschiedene Sensoren integrieren, um Daten zur Luftverschmutzung in Echtzeit zu erfassen und auszuwerten. Die gesammelten Daten sollen visualisiert werden, um die Luftqualität für die Schüler und Lehrer verständlich darzustellen.</w:t>
      </w:r>
    </w:p>
    <w:p>
      <w:pPr>
        <w:pStyle w:val="Heading1"/>
      </w:pPr>
      <w:r>
        <w:t>Constraints</w:t>
      </w:r>
    </w:p>
    <w:p>
      <w:pPr>
        <w:pStyle w:val="ListBullet"/>
      </w:pPr>
      <w:r>
        <w:t>Das System muss mindestens zwei verschiedene Sensortypen zur Messung der Luftqualität verwenden (z. B. CO2, Feinstaub, Temperatur).</w:t>
      </w:r>
    </w:p>
    <w:p>
      <w:pPr>
        <w:pStyle w:val="ListBullet"/>
      </w:pPr>
      <w:r>
        <w:t>Die Daten müssen in einem benutzerfreundlichen Format (z. B. Diagramm oder Dashboard) präsentiert werden.</w:t>
      </w:r>
    </w:p>
    <w:p>
      <w:pPr>
        <w:pStyle w:val="ListBullet"/>
      </w:pPr>
      <w:r>
        <w:t>Das Projektbudget darf 100 Euro nicht überschreiten.</w:t>
      </w:r>
    </w:p>
    <w:p>
      <w:pPr>
        <w:pStyle w:val="ListBullet"/>
      </w:pPr>
      <w:r>
        <w:t>Das System muss einfach zu bedienen und zu warten sein.</w:t>
      </w:r>
    </w:p>
    <w:p>
      <w:pPr>
        <w:pStyle w:val="Heading1"/>
      </w:pPr>
      <w:r>
        <w:t>Success Criteria</w:t>
      </w:r>
    </w:p>
    <w:p>
      <w:pPr>
        <w:pStyle w:val="ListBullet"/>
      </w:pPr>
      <w:r>
        <w:t>Das System erfasst und verarbeitet Daten von mindestens zwei verschiedenen Sensoren.</w:t>
      </w:r>
    </w:p>
    <w:p>
      <w:pPr>
        <w:pStyle w:val="ListBullet"/>
      </w:pPr>
      <w:r>
        <w:t>Die Datenvisualisierung ist klar und verständlich für die Zielgruppe (Schüler und Lehrer).</w:t>
      </w:r>
    </w:p>
    <w:p>
      <w:pPr>
        <w:pStyle w:val="ListBullet"/>
      </w:pPr>
      <w:r>
        <w:t>Es gibt eine Dokumentation des gesamten Entwicklungsprozesses, einschließlich der Entscheidungen, die während des Projekts getroffen wurden.</w:t>
      </w:r>
    </w:p>
    <w:p>
      <w:pPr>
        <w:pStyle w:val="ListBullet"/>
      </w:pPr>
      <w:r>
        <w:t>Das System kann über einen Zeitraum von mindestens einer Woche betrieben werden, um verlässliche Daten zu liefern.</w:t>
      </w:r>
    </w:p>
    <w:p>
      <w:pPr>
        <w:pStyle w:val="Heading1"/>
      </w:pPr>
      <w:r>
        <w:t>Reflection Questions</w:t>
      </w:r>
    </w:p>
    <w:p>
      <w:pPr>
        <w:pStyle w:val="ListBullet"/>
      </w:pPr>
      <w:r>
        <w:t>Welche Herausforderungen sind während der Integration der verschiedenen Sensoren aufgetreten und wie wurden diese gelöst?</w:t>
      </w:r>
    </w:p>
    <w:p>
      <w:pPr>
        <w:pStyle w:val="ListBullet"/>
      </w:pPr>
      <w:r>
        <w:t>Wie habt ihr die Benutzerfreundlichkeit der Datenvisualisierung sichergestellt?</w:t>
      </w:r>
    </w:p>
    <w:p>
      <w:pPr>
        <w:pStyle w:val="ListBullet"/>
      </w:pPr>
      <w:r>
        <w:t>Inwiefern hat die Nutzung von Sensorfusion die Genauigkeit und Zuverlässigkeit der Luftqualitätsdaten verbessert?</w:t>
      </w:r>
    </w:p>
    <w:p>
      <w:pPr>
        <w:pStyle w:val="ListBullet"/>
      </w:pPr>
      <w:r>
        <w:t>Welche weiteren Sensoren oder Technologien könnten in Zukunft in euer System integriert werden und warum?</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