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Sensor Fusion</w:t>
      </w:r>
    </w:p>
    <w:p>
      <w:r>
        <w:rPr>
          <w:color w:val="606060"/>
          <w:sz w:val="22"/>
        </w:rPr>
        <w:t>module_09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sensor fusion</w:t>
      </w:r>
    </w:p>
    <w:p>
      <w:pPr>
        <w:pStyle w:val="Heading3"/>
      </w:pPr>
      <w:r>
        <w:t>Definition</w:t>
      </w:r>
    </w:p>
    <w:p>
      <w:r>
        <w:t>Die Integration von Daten aus verschiedenen Sensoren, um ein umfassenderes und genaues Bild der Umgebung zu erhalten.</w:t>
      </w:r>
    </w:p>
    <w:p>
      <w:pPr>
        <w:pStyle w:val="Heading3"/>
      </w:pPr>
      <w:r>
        <w:t>Example</w:t>
      </w:r>
    </w:p>
    <w:p>
      <w:r>
        <w:t>In einem autonomen Fahrzeug werden Daten von LiDAR, Kameras und Ultraschallsensoren kombiniert, um die Position anderer Fahrzeuge und Hindernisse zu bestimmen.</w:t>
      </w:r>
    </w:p>
    <w:p>
      <w:pPr>
        <w:pStyle w:val="Heading3"/>
      </w:pPr>
      <w:r>
        <w:t>Visualdescription</w:t>
      </w:r>
    </w:p>
    <w:p>
      <w:r>
        <w:t>Grafik, die mehrere Sensoren (LiDAR, Kamera, Ultraschallsensor) zeigt, die gleichzeitig Daten erfassen und in einem Diagramm vereint werden.</w:t>
      </w:r>
    </w:p>
    <w:p>
      <w:pPr>
        <w:pStyle w:val="Heading2"/>
      </w:pPr>
      <w:r>
        <w:t>evidence fusion</w:t>
      </w:r>
    </w:p>
    <w:p>
      <w:pPr>
        <w:pStyle w:val="Heading3"/>
      </w:pPr>
      <w:r>
        <w:t>Definition</w:t>
      </w:r>
    </w:p>
    <w:p>
      <w:r>
        <w:t>Der Prozess, bei dem verschiedene Informationsquellen zusammengeführt werden, um eine fundierte Entscheidung oder Schlussfolgerung zu ermöglichen.</w:t>
      </w:r>
    </w:p>
    <w:p>
      <w:pPr>
        <w:pStyle w:val="Heading3"/>
      </w:pPr>
      <w:r>
        <w:t>Example</w:t>
      </w:r>
    </w:p>
    <w:p>
      <w:r>
        <w:t>In der medizinischen Diagnostik können Röntgenbilder, Laborergebnisse und Patientenberichte kombiniert werden, um eine Diagnose zu stellen.</w:t>
      </w:r>
    </w:p>
    <w:p>
      <w:pPr>
        <w:pStyle w:val="Heading3"/>
      </w:pPr>
      <w:r>
        <w:t>Visualdescription</w:t>
      </w:r>
    </w:p>
    <w:p>
      <w:r>
        <w:t>Diagramm, das verschiedene Informationsquellen (Röntgenbild, Laborbericht, Patientendaten) zeigt, die in einem zentralen Punkt zusammenfließen.</w:t>
      </w:r>
    </w:p>
    <w:p>
      <w:pPr>
        <w:pStyle w:val="Heading2"/>
      </w:pPr>
      <w:r>
        <w:t>redundancy</w:t>
      </w:r>
    </w:p>
    <w:p>
      <w:pPr>
        <w:pStyle w:val="Heading3"/>
      </w:pPr>
      <w:r>
        <w:t>Definition</w:t>
      </w:r>
    </w:p>
    <w:p>
      <w:r>
        <w:t>Das Vorhandensein zusätzlicher oder überflüssiger Daten oder Systeme, die die Zuverlässigkeit erhöhen, indem sie alternative Informationsquellen bereitstellen.</w:t>
      </w:r>
    </w:p>
    <w:p>
      <w:pPr>
        <w:pStyle w:val="Heading3"/>
      </w:pPr>
      <w:r>
        <w:t>Example</w:t>
      </w:r>
    </w:p>
    <w:p>
      <w:r>
        <w:t>In einem Raumfahrzeug sind mehrere Sensoren für die Temperaturmessung installiert, um sicherzustellen, dass ein Ausfall eines Sensors nicht zu fehlerhaften Daten führt.</w:t>
      </w:r>
    </w:p>
    <w:p>
      <w:pPr>
        <w:pStyle w:val="Heading3"/>
      </w:pPr>
      <w:r>
        <w:t>Visualdescription</w:t>
      </w:r>
    </w:p>
    <w:p>
      <w:r>
        <w:t>Illustration eines Raumfahrzeugs mit mehreren Temperaturfühlern, wobei einige als Backup hervorgehoben sind.</w:t>
      </w:r>
    </w:p>
    <w:p>
      <w:pPr>
        <w:pStyle w:val="Heading2"/>
      </w:pPr>
      <w:r>
        <w:t>complementary data</w:t>
      </w:r>
    </w:p>
    <w:p>
      <w:pPr>
        <w:pStyle w:val="Heading3"/>
      </w:pPr>
      <w:r>
        <w:t>Definition</w:t>
      </w:r>
    </w:p>
    <w:p>
      <w:r>
        <w:t>Daten, die sich gegenseitig ergänzen und zusammen ein vollständigeres Bild der Situation bieten.</w:t>
      </w:r>
    </w:p>
    <w:p>
      <w:pPr>
        <w:pStyle w:val="Heading3"/>
      </w:pPr>
      <w:r>
        <w:t>Example</w:t>
      </w:r>
    </w:p>
    <w:p>
      <w:r>
        <w:t>Die Kombination von Satellitendaten und Bodenmessungen kann eine genauere Analyse der Landnutzung ermöglichen.</w:t>
      </w:r>
    </w:p>
    <w:p>
      <w:pPr>
        <w:pStyle w:val="Heading3"/>
      </w:pPr>
      <w:r>
        <w:t>Visualdescription</w:t>
      </w:r>
    </w:p>
    <w:p>
      <w:r>
        <w:t>Grafik, die Satellitenbilder und Bodenmessungen zeigt, die in einem Diagramm zusammengeführt werden, um eine umfassende Analyse zu präsentieren.</w:t>
      </w:r>
    </w:p>
    <w:p>
      <w:pPr>
        <w:pStyle w:val="Heading2"/>
      </w:pPr>
      <w:r>
        <w:t>weighting</w:t>
      </w:r>
    </w:p>
    <w:p>
      <w:pPr>
        <w:pStyle w:val="Heading3"/>
      </w:pPr>
      <w:r>
        <w:t>Definition</w:t>
      </w:r>
    </w:p>
    <w:p>
      <w:r>
        <w:t>Der Prozess, bei dem bestimmten Daten oder Sensoren mehr Bedeutung beigemessen wird, um die Genauigkeit und Relevanz der Ergebnisse zu erhöhen.</w:t>
      </w:r>
    </w:p>
    <w:p>
      <w:pPr>
        <w:pStyle w:val="Heading3"/>
      </w:pPr>
      <w:r>
        <w:t>Example</w:t>
      </w:r>
    </w:p>
    <w:p>
      <w:r>
        <w:t>In der Wettervorhersage könnten Daten von nahegelegenen Wetterstationen mehr Gewicht erhalten als Daten von entfernten Stationen.</w:t>
      </w:r>
    </w:p>
    <w:p>
      <w:pPr>
        <w:pStyle w:val="Heading3"/>
      </w:pPr>
      <w:r>
        <w:t>Visualdescription</w:t>
      </w:r>
    </w:p>
    <w:p>
      <w:r>
        <w:t>Diagramm, das verschiedene Wetterstationen zeigt, wobei einige Stationen visuell hervorgehoben sind, um ihr höheres Gewicht zu verdeutlichen.</w:t>
      </w:r>
    </w:p>
    <w:p>
      <w:pPr>
        <w:pStyle w:val="Heading2"/>
      </w:pPr>
      <w:r>
        <w:t>alignment</w:t>
      </w:r>
    </w:p>
    <w:p>
      <w:pPr>
        <w:pStyle w:val="Heading3"/>
      </w:pPr>
      <w:r>
        <w:t>Definition</w:t>
      </w:r>
    </w:p>
    <w:p>
      <w:r>
        <w:t>Der Vorgang, bei dem Daten aus verschiedenen Quellen in eine gemeinsame Referenz oder Koordinatensystem gebracht werden.</w:t>
      </w:r>
    </w:p>
    <w:p>
      <w:pPr>
        <w:pStyle w:val="Heading3"/>
      </w:pPr>
      <w:r>
        <w:t>Example</w:t>
      </w:r>
    </w:p>
    <w:p>
      <w:r>
        <w:t>Bei der Erstellung eines digitalen Zwillings eines Gebäudes müssen die Daten aus verschiedenen Sensoren korrekt ausgerichtet werden, um ein genaues Modell zu erzeugen.</w:t>
      </w:r>
    </w:p>
    <w:p>
      <w:pPr>
        <w:pStyle w:val="Heading3"/>
      </w:pPr>
      <w:r>
        <w:t>Visualdescription</w:t>
      </w:r>
    </w:p>
    <w:p>
      <w:r>
        <w:t>Illustration, die zeigt, wie verschiedene Datenquellen (Punktwolken) in einem einheitlichen Koordinatensystem ausgerichtet werden.</w:t>
      </w:r>
    </w:p>
    <w:p>
      <w:pPr>
        <w:pStyle w:val="Heading2"/>
      </w:pPr>
      <w:r>
        <w:t>confidence</w:t>
      </w:r>
    </w:p>
    <w:p>
      <w:pPr>
        <w:pStyle w:val="Heading3"/>
      </w:pPr>
      <w:r>
        <w:t>Definition</w:t>
      </w:r>
    </w:p>
    <w:p>
      <w:r>
        <w:t>Ein Maß für die Zuverlässigkeit oder Genauigkeit der Informationen, die aus verschiedenen Quellen aggregiert wurden.</w:t>
      </w:r>
    </w:p>
    <w:p>
      <w:pPr>
        <w:pStyle w:val="Heading3"/>
      </w:pPr>
      <w:r>
        <w:t>Example</w:t>
      </w:r>
    </w:p>
    <w:p>
      <w:r>
        <w:t>Ein autonomes Fahrzeug könnte eine hohe Vertrauenswürdigkeit in die Daten von LiDAR haben, aber weniger in die von Kameras, wenn es schlechte Lichtverhältnisse gibt.</w:t>
      </w:r>
    </w:p>
    <w:p>
      <w:pPr>
        <w:pStyle w:val="Heading3"/>
      </w:pPr>
      <w:r>
        <w:t>Visualdescription</w:t>
      </w:r>
    </w:p>
    <w:p>
      <w:r>
        <w:t>Grafik, die eine Skala zeigt, auf der die Vertrauenswürdigkeit von verschiedenen Datensensoren bewertet wird.</w:t>
      </w:r>
    </w:p>
    <w:p>
      <w:pPr>
        <w:pStyle w:val="Heading2"/>
      </w:pPr>
      <w:r>
        <w:t>conflict</w:t>
      </w:r>
    </w:p>
    <w:p>
      <w:pPr>
        <w:pStyle w:val="Heading3"/>
      </w:pPr>
      <w:r>
        <w:t>Definition</w:t>
      </w:r>
    </w:p>
    <w:p>
      <w:r>
        <w:t>Eine Diskrepanz oder ein Widerspruch zwischen Informationen aus verschiedenen Quellen, die die Genauigkeit der Ergebnisse beeinträchtigen können.</w:t>
      </w:r>
    </w:p>
    <w:p>
      <w:pPr>
        <w:pStyle w:val="Heading3"/>
      </w:pPr>
      <w:r>
        <w:t>Example</w:t>
      </w:r>
    </w:p>
    <w:p>
      <w:r>
        <w:t>Wenn ein Sensor eine hohe Temperatur misst, während ein anderer eine niedrige misst, entsteht ein Konflikt, der gelöst werden muss, um korrekte Daten zu erhalten.</w:t>
      </w:r>
    </w:p>
    <w:p>
      <w:pPr>
        <w:pStyle w:val="Heading3"/>
      </w:pPr>
      <w:r>
        <w:t>Visualdescription</w:t>
      </w:r>
    </w:p>
    <w:p>
      <w:r>
        <w:t>Illustration, die zwei Sensorsignale zeigt, die unterschiedliche Temperaturwerte liefern, mit einem Fragezeichen, das den Konflikt darstellt.</w:t>
      </w:r>
    </w:p>
    <w:p>
      <w:pPr>
        <w:pStyle w:val="Heading2"/>
      </w:pPr>
      <w:r>
        <w:t>robustness</w:t>
      </w:r>
    </w:p>
    <w:p>
      <w:pPr>
        <w:pStyle w:val="Heading3"/>
      </w:pPr>
      <w:r>
        <w:t>Definition</w:t>
      </w:r>
    </w:p>
    <w:p>
      <w:r>
        <w:t>Die Fähigkeit eines Systems oder Modells, unter verschiedenen Bedingungen stabil und zuverlässig zu funktionieren.</w:t>
      </w:r>
    </w:p>
    <w:p>
      <w:pPr>
        <w:pStyle w:val="Heading3"/>
      </w:pPr>
      <w:r>
        <w:t>Example</w:t>
      </w:r>
    </w:p>
    <w:p>
      <w:r>
        <w:t>Ein robustes Algorithmenmodell für die Gesichtserkennung kann auch bei schlechten Lichtverhältnissen oder teilweise verdeckten Gesichtern genaue Ergebnisse liefern.</w:t>
      </w:r>
    </w:p>
    <w:p>
      <w:pPr>
        <w:pStyle w:val="Heading3"/>
      </w:pPr>
      <w:r>
        <w:t>Visualdescription</w:t>
      </w:r>
    </w:p>
    <w:p>
      <w:r>
        <w:t>Grafik, die die Leistung eines Algorithmus unter verschiedenen Bedingungen (Helligkeit, Winkel) veranschaulicht, wobei die Stabilität hervorgehoben wird.</w:t>
      </w:r>
    </w:p>
    <w:p>
      <w:pPr>
        <w:pStyle w:val="Heading2"/>
      </w:pPr>
      <w:r>
        <w:t>validation</w:t>
      </w:r>
    </w:p>
    <w:p>
      <w:pPr>
        <w:pStyle w:val="Heading3"/>
      </w:pPr>
      <w:r>
        <w:t>Definition</w:t>
      </w:r>
    </w:p>
    <w:p>
      <w:r>
        <w:t>Der Prozess, durch den die Genauigkeit und Zuverlässigkeit von Daten oder Modellen überprüft wird, um sicherzustellen, dass sie den realen Bedingungen entsprechen.</w:t>
      </w:r>
    </w:p>
    <w:p>
      <w:pPr>
        <w:pStyle w:val="Heading3"/>
      </w:pPr>
      <w:r>
        <w:t>Example</w:t>
      </w:r>
    </w:p>
    <w:p>
      <w:r>
        <w:t>Die Validierung eines digitalen Zwillings erfolgt durch den Vergleich der simulierten Daten mit den tatsächlichen Messungen vor Ort.</w:t>
      </w:r>
    </w:p>
    <w:p>
      <w:pPr>
        <w:pStyle w:val="Heading3"/>
      </w:pPr>
      <w:r>
        <w:t>Visualdescription</w:t>
      </w:r>
    </w:p>
    <w:p>
      <w:r>
        <w:t>Diagramm, das den Vergleich zwischen simulierten Daten eines digitalen Zwillings und realen Messungen darstellt, um die Validierung zu verdeutlichen.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