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What is the primary function of ASCAND in data collection?</w:t>
      </w:r>
    </w:p>
    <w:p>
      <w:pPr>
        <w:pStyle w:val="Heading3"/>
      </w:pPr>
      <w:r>
        <w:t>Correct Answer</w:t>
      </w:r>
    </w:p>
    <w:p>
      <w:r>
        <w:t>ASCAND uses structured optical projection, AI-based analysis, and sensor fusion to collect spatial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 Points</w:t>
      </w:r>
    </w:p>
    <w:p>
      <w:r>
        <w:t>The answer accurately describes the function of ASCAND using correct terminology.</w:t>
      </w:r>
    </w:p>
    <w:p>
      <w:pPr>
        <w:pStyle w:val="Heading4"/>
      </w:pPr>
      <w:r>
        <w:t>Partial Points</w:t>
      </w:r>
    </w:p>
    <w:p>
      <w:r>
        <w:t>The answer describes some aspects of ASCAND's function but lacks technical precision.</w:t>
      </w:r>
    </w:p>
    <w:p>
      <w:pPr>
        <w:pStyle w:val="Heading4"/>
      </w:pPr>
      <w:r>
        <w:t>No Points</w:t>
      </w:r>
    </w:p>
    <w:p>
      <w:r>
        <w:t>The answer does not correctly describe ASCAND or uses incorrect terminology.</w:t>
      </w:r>
    </w:p>
    <w:p>
      <w:pPr>
        <w:pStyle w:val="Heading2"/>
      </w:pPr>
      <w:r>
        <w:t>Differentiate between measurement, calculation, and estimation.</w:t>
      </w:r>
    </w:p>
    <w:p>
      <w:pPr>
        <w:pStyle w:val="Heading3"/>
      </w:pPr>
      <w:r>
        <w:t>Correct Answer</w:t>
      </w:r>
    </w:p>
    <w:p>
      <w:r>
        <w:t>Measurement refers to direct data collection, calculation involves deriving values from measurements, and estimation is based on AI-inferred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 Points</w:t>
      </w:r>
    </w:p>
    <w:p>
      <w:r>
        <w:t>The answer clearly defines all three terms accurately and distinguishes between them.</w:t>
      </w:r>
    </w:p>
    <w:p>
      <w:pPr>
        <w:pStyle w:val="Heading4"/>
      </w:pPr>
      <w:r>
        <w:t>Partial Points</w:t>
      </w:r>
    </w:p>
    <w:p>
      <w:r>
        <w:t>The answer defines at least two terms but lacks clarity or accuracy in differentiating all three.</w:t>
      </w:r>
    </w:p>
    <w:p>
      <w:pPr>
        <w:pStyle w:val="Heading4"/>
      </w:pPr>
      <w:r>
        <w:t>No Points</w:t>
      </w:r>
    </w:p>
    <w:p>
      <w:r>
        <w:t>The answer fails to define or differentiate the terms correctly.</w:t>
      </w:r>
    </w:p>
    <w:p>
      <w:pPr>
        <w:pStyle w:val="Heading2"/>
      </w:pPr>
      <w:r>
        <w:t>Explain the significance of sensor fusion in ASCAND's operation.</w:t>
      </w:r>
    </w:p>
    <w:p>
      <w:pPr>
        <w:pStyle w:val="Heading3"/>
      </w:pPr>
      <w:r>
        <w:t>Correct Answer</w:t>
      </w:r>
    </w:p>
    <w:p>
      <w:r>
        <w:t>Sensor fusion in ASCAND combines data from multiple sensors to improve accuracy and reliability of spatial data collection.</w:t>
      </w:r>
    </w:p>
    <w:p>
      <w:pPr>
        <w:pStyle w:val="Heading3"/>
      </w:pPr>
      <w:r>
        <w:t>Rubric</w:t>
      </w:r>
    </w:p>
    <w:p>
      <w:pPr>
        <w:pStyle w:val="Heading4"/>
      </w:pPr>
      <w:r>
        <w:t>Full Points</w:t>
      </w:r>
    </w:p>
    <w:p>
      <w:r>
        <w:t>The answer provides a clear and accurate explanation of sensor fusion's role in ASCAND.</w:t>
      </w:r>
    </w:p>
    <w:p>
      <w:pPr>
        <w:pStyle w:val="Heading4"/>
      </w:pPr>
      <w:r>
        <w:t>Partial Points</w:t>
      </w:r>
    </w:p>
    <w:p>
      <w:r>
        <w:t>The answer mentions sensor fusion but lacks a detailed explanation or accuracy.</w:t>
      </w:r>
    </w:p>
    <w:p>
      <w:pPr>
        <w:pStyle w:val="Heading4"/>
      </w:pPr>
      <w:r>
        <w:t>No Points</w:t>
      </w:r>
    </w:p>
    <w:p>
      <w:r>
        <w:t>The answer does not correctly address sensor fusion or is unrelated to ASCAND.</w:t>
      </w:r>
    </w:p>
    <w:p>
      <w:pPr>
        <w:pStyle w:val="Heading2"/>
      </w:pPr>
      <w:r>
        <w:t>Why is it important to distinguish between derived values and AI-inferred estimates?</w:t>
      </w:r>
    </w:p>
    <w:p>
      <w:pPr>
        <w:pStyle w:val="Heading3"/>
      </w:pPr>
      <w:r>
        <w:t>Correct Answer</w:t>
      </w:r>
    </w:p>
    <w:p>
      <w:r>
        <w:t>Distinguishing between derived values and AI-inferred estimates is crucial because derived values rely on direct measurements, while AI-inferred estimates may contain assumptions and are not based on direct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 Points</w:t>
      </w:r>
    </w:p>
    <w:p>
      <w:r>
        <w:t>The answer accurately explains the importance of distinguishing between the two types of data.</w:t>
      </w:r>
    </w:p>
    <w:p>
      <w:pPr>
        <w:pStyle w:val="Heading4"/>
      </w:pPr>
      <w:r>
        <w:t>Partial Points</w:t>
      </w:r>
    </w:p>
    <w:p>
      <w:r>
        <w:t>The answer recognizes the difference but lacks clarity or completeness in the explanation.</w:t>
      </w:r>
    </w:p>
    <w:p>
      <w:pPr>
        <w:pStyle w:val="Heading4"/>
      </w:pPr>
      <w:r>
        <w:t>No Points</w:t>
      </w:r>
    </w:p>
    <w:p>
      <w:r>
        <w:t>The answer does not address the importance or confuses the terms.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