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Module</w:t>
      </w:r>
    </w:p>
    <w:p>
      <w:r>
        <w:t>AI Background Segmentation</w:t>
      </w:r>
    </w:p>
    <w:p>
      <w:pPr>
        <w:pStyle w:val="Heading1"/>
      </w:pPr>
      <w:r>
        <w:t>Preassessment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What is image segmentation?</w:t>
      </w:r>
    </w:p>
    <w:p>
      <w:pPr>
        <w:pStyle w:val="Heading4"/>
      </w:pPr>
      <w:r>
        <w:t>Type</w:t>
      </w:r>
    </w:p>
    <w:p>
      <w:r>
        <w:t>Multiple 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 method for classifying entire images</w:t>
      </w:r>
    </w:p>
    <w:p>
      <w:pPr>
        <w:pStyle w:val="ListBullet"/>
      </w:pPr>
      <w:r>
        <w:t>A technique for pixel-level classification</w:t>
      </w:r>
    </w:p>
    <w:p>
      <w:pPr>
        <w:pStyle w:val="ListBullet"/>
      </w:pPr>
      <w:r>
        <w:t>A way to estimate object volume</w:t>
      </w:r>
    </w:p>
    <w:p>
      <w:pPr>
        <w:pStyle w:val="ListBullet"/>
      </w:pPr>
      <w:r>
        <w:t>A form of image enhancement</w:t>
      </w:r>
    </w:p>
    <w:p>
      <w:pPr>
        <w:pStyle w:val="Heading4"/>
      </w:pPr>
      <w:r>
        <w:t>Correctanswer</w:t>
      </w:r>
    </w:p>
    <w:p>
      <w:r>
        <w:t>A technique for pixel-level classification</w:t>
      </w:r>
    </w:p>
    <w:p>
      <w:pPr>
        <w:pStyle w:val="Heading4"/>
      </w:pPr>
      <w:r>
        <w:t>Question</w:t>
      </w:r>
    </w:p>
    <w:p>
      <w:r>
        <w:t>What factors can affect the quality of image segmentation?</w:t>
      </w:r>
    </w:p>
    <w:p>
      <w:pPr>
        <w:pStyle w:val="Heading4"/>
      </w:pPr>
      <w:r>
        <w:t>Type</w:t>
      </w:r>
    </w:p>
    <w:p>
      <w:r>
        <w:t>Short Answer</w:t>
      </w:r>
    </w:p>
    <w:p>
      <w:pPr>
        <w:pStyle w:val="Heading4"/>
      </w:pPr>
      <w:r>
        <w:t>Correctanswer</w:t>
      </w:r>
    </w:p>
    <w:p>
      <w:r>
        <w:t>Background, lighting, object color, and object edges.</w:t>
      </w:r>
    </w:p>
    <w:p>
      <w:pPr>
        <w:pStyle w:val="Heading1"/>
      </w:pPr>
      <w:r>
        <w:t>Formativeassessments</w:t>
      </w:r>
    </w:p>
    <w:p>
      <w:pPr>
        <w:pStyle w:val="Heading2"/>
      </w:pPr>
      <w:r>
        <w:t>Session1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Given a segmentation mask, identify the regions of false positives and false negatives.</w:t>
      </w:r>
    </w:p>
    <w:p>
      <w:pPr>
        <w:pStyle w:val="Heading5"/>
      </w:pPr>
      <w:r>
        <w:t>Type</w:t>
      </w:r>
    </w:p>
    <w:p>
      <w:r>
        <w:t>Image Analysis</w:t>
      </w:r>
    </w:p>
    <w:p>
      <w:pPr>
        <w:pStyle w:val="Heading5"/>
      </w:pPr>
      <w:r>
        <w:t>Image</w:t>
      </w:r>
    </w:p>
    <w:p>
      <w:r>
        <w:t>segmentation_mask_example.png</w:t>
      </w:r>
    </w:p>
    <w:p>
      <w:pPr>
        <w:pStyle w:val="Heading5"/>
      </w:pPr>
      <w:r>
        <w:t>Instructions</w:t>
      </w:r>
    </w:p>
    <w:p>
      <w:r>
        <w:t>Highlight the false-positive regions in red and false-negative regions in blue.</w:t>
      </w:r>
    </w:p>
    <w:p>
      <w:pPr>
        <w:pStyle w:val="Heading2"/>
      </w:pPr>
      <w:r>
        <w:t>Session2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Discuss how varying background lighting can impact segmentation quality.</w:t>
      </w:r>
    </w:p>
    <w:p>
      <w:pPr>
        <w:pStyle w:val="Heading5"/>
      </w:pPr>
      <w:r>
        <w:t>Type</w:t>
      </w:r>
    </w:p>
    <w:p>
      <w:r>
        <w:t>Discussion Prompt</w:t>
      </w:r>
    </w:p>
    <w:p>
      <w:pPr>
        <w:pStyle w:val="Heading5"/>
      </w:pPr>
      <w:r>
        <w:t>Instructions</w:t>
      </w:r>
    </w:p>
    <w:p>
      <w:r>
        <w:t>Write a paragraph explaining your thoughts.</w:t>
      </w:r>
    </w:p>
    <w:p>
      <w:pPr>
        <w:pStyle w:val="Heading2"/>
      </w:pPr>
      <w:r>
        <w:t>Session3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Using the provided reference mask, calculate the Intersection over Union (IoU) of the segment.</w:t>
      </w:r>
    </w:p>
    <w:p>
      <w:pPr>
        <w:pStyle w:val="Heading5"/>
      </w:pPr>
      <w:r>
        <w:t>Type</w:t>
      </w:r>
    </w:p>
    <w:p>
      <w:r>
        <w:t>Calculation</w:t>
      </w:r>
    </w:p>
    <w:p>
      <w:pPr>
        <w:pStyle w:val="Heading5"/>
      </w:pPr>
      <w:r>
        <w:t>Instructions</w:t>
      </w:r>
    </w:p>
    <w:p>
      <w:r>
        <w:t>Show your work and provide the IoU value.</w:t>
      </w:r>
    </w:p>
    <w:p>
      <w:pPr>
        <w:pStyle w:val="Heading2"/>
      </w:pPr>
      <w:r>
        <w:t>Session4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Design a capture setup that improves object-background separation for segmentation tasks.</w:t>
      </w:r>
    </w:p>
    <w:p>
      <w:pPr>
        <w:pStyle w:val="Heading5"/>
      </w:pPr>
      <w:r>
        <w:t>Type</w:t>
      </w:r>
    </w:p>
    <w:p>
      <w:r>
        <w:t>Design Prompt</w:t>
      </w:r>
    </w:p>
    <w:p>
      <w:pPr>
        <w:pStyle w:val="Heading5"/>
      </w:pPr>
      <w:r>
        <w:t>Instructions</w:t>
      </w:r>
    </w:p>
    <w:p>
      <w:r>
        <w:t>Create a diagram and provide a brief explanation of your design.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Explain the process of image segmentation and its importance in AI applications.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Instructions</w:t>
      </w:r>
    </w:p>
    <w:p>
      <w:r>
        <w:t>Include definitions, examples, and discuss challenges.</w:t>
      </w:r>
    </w:p>
    <w:p>
      <w:pPr>
        <w:pStyle w:val="Heading4"/>
      </w:pPr>
      <w:r>
        <w:t>Question</w:t>
      </w:r>
    </w:p>
    <w:p>
      <w:r>
        <w:t>Analyze a given segmentation mask and report on the false positives and false negatives identified.</w:t>
      </w:r>
    </w:p>
    <w:p>
      <w:pPr>
        <w:pStyle w:val="Heading4"/>
      </w:pPr>
      <w:r>
        <w:t>Type</w:t>
      </w:r>
    </w:p>
    <w:p>
      <w:r>
        <w:t>Image Analysis</w:t>
      </w:r>
    </w:p>
    <w:p>
      <w:pPr>
        <w:pStyle w:val="Heading4"/>
      </w:pPr>
      <w:r>
        <w:t>Image</w:t>
      </w:r>
    </w:p>
    <w:p>
      <w:r>
        <w:t>final_segmentation_mask_example.png</w:t>
      </w:r>
    </w:p>
    <w:p>
      <w:pPr>
        <w:pStyle w:val="Heading4"/>
      </w:pPr>
      <w:r>
        <w:t>Instructions</w:t>
      </w:r>
    </w:p>
    <w:p>
      <w:r>
        <w:t>Provide a detailed report.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Aspect</w:t>
      </w:r>
    </w:p>
    <w:p>
      <w:r>
        <w:t>Understanding of Image Segmentation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Thorough explanation with clear examples.</w:t>
      </w:r>
    </w:p>
    <w:p>
      <w:pPr>
        <w:pStyle w:val="Heading5"/>
      </w:pPr>
      <w:r>
        <w:t>Proficient</w:t>
      </w:r>
    </w:p>
    <w:p>
      <w:r>
        <w:t>Good explanation but lacks some detail.</w:t>
      </w:r>
    </w:p>
    <w:p>
      <w:pPr>
        <w:pStyle w:val="Heading5"/>
      </w:pPr>
      <w:r>
        <w:t>Needs Improvement</w:t>
      </w:r>
    </w:p>
    <w:p>
      <w:r>
        <w:t>Limited understanding of key concepts.</w:t>
      </w:r>
    </w:p>
    <w:p>
      <w:pPr>
        <w:pStyle w:val="Heading4"/>
      </w:pPr>
      <w:r>
        <w:t>Aspect</w:t>
      </w:r>
    </w:p>
    <w:p>
      <w:r>
        <w:t>Quality of Analysis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In-depth analysis with insightful conclusions.</w:t>
      </w:r>
    </w:p>
    <w:p>
      <w:pPr>
        <w:pStyle w:val="Heading5"/>
      </w:pPr>
      <w:r>
        <w:t>Proficient</w:t>
      </w:r>
    </w:p>
    <w:p>
      <w:r>
        <w:t>Good analysis with some insightful points.</w:t>
      </w:r>
    </w:p>
    <w:p>
      <w:pPr>
        <w:pStyle w:val="Heading5"/>
      </w:pPr>
      <w:r>
        <w:t>Needs Improvement</w:t>
      </w:r>
    </w:p>
    <w:p>
      <w:r>
        <w:t>Basic analysis with minimal conclusions.</w:t>
      </w:r>
    </w:p>
    <w:p>
      <w:pPr>
        <w:pStyle w:val="Heading4"/>
      </w:pPr>
      <w:r>
        <w:t>Aspect</w:t>
      </w:r>
    </w:p>
    <w:p>
      <w:r>
        <w:t>Design Effectiveness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Innovative design with clear rationale.</w:t>
      </w:r>
    </w:p>
    <w:p>
      <w:pPr>
        <w:pStyle w:val="Heading5"/>
      </w:pPr>
      <w:r>
        <w:t>Proficient</w:t>
      </w:r>
    </w:p>
    <w:p>
      <w:r>
        <w:t>Effective design but lacks some originality.</w:t>
      </w:r>
    </w:p>
    <w:p>
      <w:pPr>
        <w:pStyle w:val="Heading5"/>
      </w:pPr>
      <w:r>
        <w:t>Needs Improvement</w:t>
      </w:r>
    </w:p>
    <w:p>
      <w:r>
        <w:t>Design lacks clarity and rationale.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