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AI Background Segmentation</w:t>
      </w:r>
    </w:p>
    <w:p>
      <w:r>
        <w:rPr>
          <w:color w:val="606060"/>
          <w:sz w:val="22"/>
        </w:rPr>
        <w:t>module_10 | Grade 8-12 | 5 days</w:t>
      </w:r>
    </w:p>
    <w:p/>
    <w:p>
      <w:pPr>
        <w:pStyle w:val="Heading1"/>
      </w:pPr>
      <w:r>
        <w:t>Career Profiles</w:t>
      </w:r>
    </w:p>
    <w:p>
      <w:pPr>
        <w:pStyle w:val="Heading2"/>
      </w:pPr>
      <w:r>
        <w:t>Computer Vision Engineer</w:t>
      </w:r>
    </w:p>
    <w:p>
      <w:pPr>
        <w:pStyle w:val="Heading3"/>
      </w:pPr>
      <w:r>
        <w:t>Daily Work Description</w:t>
      </w:r>
    </w:p>
    <w:p>
      <w:r>
        <w:t>As a Computer Vision Engineer, I develop algorithms that enable machines to interpret and understand visual data. My daily tasks involve programming, testing, and refining models that process images and videos. I also collaborate with data scientists to enhance AI-driven analysis for various applications, including autonomous vehicles and robotics.</w:t>
      </w:r>
    </w:p>
    <w:p>
      <w:pPr>
        <w:pStyle w:val="Heading3"/>
      </w:pPr>
      <w:r>
        <w:t>Connection To Module Concepts</w:t>
      </w:r>
    </w:p>
    <w:p>
      <w:r>
        <w:t>My work heavily relies on skills related to AI-based analysis and structured optical projection, which are essential in background segmentation. Understanding how to effectively segment images allows us to extract meaningful information from visual data.</w:t>
      </w:r>
    </w:p>
    <w:p>
      <w:pPr>
        <w:pStyle w:val="Heading2"/>
      </w:pPr>
      <w:r>
        <w:t>Augmented Reality Developer</w:t>
      </w:r>
    </w:p>
    <w:p>
      <w:pPr>
        <w:pStyle w:val="Heading3"/>
      </w:pPr>
      <w:r>
        <w:t>Daily Work Description</w:t>
      </w:r>
    </w:p>
    <w:p>
      <w:r>
        <w:t>In my role as an Augmented Reality Developer, I create immersive experiences that blend digital content with the real world. I spend my days designing and implementing AR applications, using sensors and computer vision techniques to accurately overlay digital information onto physical environments.</w:t>
      </w:r>
    </w:p>
    <w:p>
      <w:pPr>
        <w:pStyle w:val="Heading3"/>
      </w:pPr>
      <w:r>
        <w:t>Connection To Module Concepts</w:t>
      </w:r>
    </w:p>
    <w:p>
      <w:r>
        <w:t>Background segmentation is crucial in my projects, as it allows the AR applications to distinguish between foreground and background elements. This skill helps ensure that virtual objects are placed correctly and interact realistically within the user's environment.</w:t>
      </w:r>
    </w:p>
    <w:p>
      <w:pPr>
        <w:pStyle w:val="Heading2"/>
      </w:pPr>
      <w:r>
        <w:t>Data Scientist specializing in Image Analysis</w:t>
      </w:r>
    </w:p>
    <w:p>
      <w:pPr>
        <w:pStyle w:val="Heading3"/>
      </w:pPr>
      <w:r>
        <w:t>Daily Work Description</w:t>
      </w:r>
    </w:p>
    <w:p>
      <w:r>
        <w:t>As a Data Scientist focusing on image analysis, I analyze large datasets of images to uncover patterns and insights. My responsibilities include cleaning data, applying machine learning techniques, and presenting findings to stakeholders. I also engage in developing predictive models that leverage image data.</w:t>
      </w:r>
    </w:p>
    <w:p>
      <w:pPr>
        <w:pStyle w:val="Heading3"/>
      </w:pPr>
      <w:r>
        <w:t>Connection To Module Concepts</w:t>
      </w:r>
    </w:p>
    <w:p>
      <w:r>
        <w:t>The skills I use in background segmentation are fundamental for my analysis work. By understanding how to segment images effectively, I can better interpret the data and derive insights that support decision-making processes in various industries.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