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Slide Deck</w:t>
      </w:r>
    </w:p>
    <w:p>
      <w:pPr>
        <w:pStyle w:val="Heading3"/>
      </w:pPr>
      <w:r>
        <w:t>Title Slide</w:t>
      </w:r>
    </w:p>
    <w:p>
      <w:pPr>
        <w:pStyle w:val="Heading4"/>
      </w:pPr>
      <w:r>
        <w:t>Title</w:t>
      </w:r>
    </w:p>
    <w:p>
      <w:r>
        <w:t>AI Background Segmentation</w:t>
      </w:r>
    </w:p>
    <w:p>
      <w:pPr>
        <w:pStyle w:val="Heading4"/>
      </w:pPr>
      <w:r>
        <w:t>Subtitle</w:t>
      </w:r>
    </w:p>
    <w:p>
      <w:r>
        <w:t>Understanding Pixel Classification in AI Models</w:t>
      </w:r>
    </w:p>
    <w:p>
      <w:pPr>
        <w:pStyle w:val="Heading4"/>
      </w:pPr>
      <w:r>
        <w:t>Presenter</w:t>
      </w:r>
    </w:p>
    <w:p>
      <w:r>
        <w:t>Your Name</w:t>
      </w:r>
    </w:p>
    <w:p>
      <w:pPr>
        <w:pStyle w:val="Heading4"/>
      </w:pPr>
      <w:r>
        <w:t>Date</w:t>
      </w:r>
    </w:p>
    <w:p>
      <w:r>
        <w:t>YYYY-MM-DD</w:t>
      </w:r>
    </w:p>
    <w:p>
      <w:pPr>
        <w:pStyle w:val="Heading3"/>
      </w:pPr>
      <w:r>
        <w:t>Driving Question Slide</w:t>
      </w:r>
    </w:p>
    <w:p>
      <w:pPr>
        <w:pStyle w:val="Heading4"/>
      </w:pPr>
      <w:r>
        <w:t>Title</w:t>
      </w:r>
    </w:p>
    <w:p>
      <w:r>
        <w:t>Driving Question</w:t>
      </w:r>
    </w:p>
    <w:p>
      <w:pPr>
        <w:pStyle w:val="Heading4"/>
      </w:pPr>
      <w:r>
        <w:t>Content</w:t>
      </w:r>
    </w:p>
    <w:p>
      <w:r>
        <w:t>How can an AI model estimate which pixels belong to an object and which belong to the background?</w:t>
      </w:r>
    </w:p>
    <w:p>
      <w:pPr>
        <w:pStyle w:val="Heading3"/>
      </w:pPr>
      <w:r>
        <w:t>Concept Slide 1</w:t>
      </w:r>
    </w:p>
    <w:p>
      <w:pPr>
        <w:pStyle w:val="Heading4"/>
      </w:pPr>
      <w:r>
        <w:t>Title</w:t>
      </w:r>
    </w:p>
    <w:p>
      <w:r>
        <w:t>Introduction to Background Segmentation</w:t>
      </w:r>
    </w:p>
    <w:p>
      <w:pPr>
        <w:pStyle w:val="Heading4"/>
      </w:pPr>
      <w:r>
        <w:t>Content</w:t>
      </w:r>
    </w:p>
    <w:p>
      <w:r>
        <w:t>Background segmentation is the process of separating objects from their background in images. It plays a crucial role in computer vision applications such as object detection and scene understanding.</w:t>
      </w:r>
    </w:p>
    <w:p>
      <w:pPr>
        <w:pStyle w:val="Heading3"/>
      </w:pPr>
      <w:r>
        <w:t>Concept Slide 2</w:t>
      </w:r>
    </w:p>
    <w:p>
      <w:pPr>
        <w:pStyle w:val="Heading4"/>
      </w:pPr>
      <w:r>
        <w:t>Title</w:t>
      </w:r>
    </w:p>
    <w:p>
      <w:r>
        <w:t>Pixel Classification</w:t>
      </w:r>
    </w:p>
    <w:p>
      <w:pPr>
        <w:pStyle w:val="Heading4"/>
      </w:pPr>
      <w:r>
        <w:t>Content</w:t>
      </w:r>
    </w:p>
    <w:p>
      <w:r>
        <w:t>AI models classify pixels based on features derived from the image data. Each pixel is evaluated for its likelihood of belonging to an object or the background using structured optical projection methods.</w:t>
      </w:r>
    </w:p>
    <w:p>
      <w:pPr>
        <w:pStyle w:val="Heading3"/>
      </w:pPr>
      <w:r>
        <w:t>Concept Slide 3</w:t>
      </w:r>
    </w:p>
    <w:p>
      <w:pPr>
        <w:pStyle w:val="Heading4"/>
      </w:pPr>
      <w:r>
        <w:t>Title</w:t>
      </w:r>
    </w:p>
    <w:p>
      <w:r>
        <w:t>AI-Based Analysis Techniques</w:t>
      </w:r>
    </w:p>
    <w:p>
      <w:pPr>
        <w:pStyle w:val="Heading4"/>
      </w:pPr>
      <w:r>
        <w:t>Content</w:t>
      </w:r>
    </w:p>
    <w:p>
      <w:r>
        <w:t>Various AI-based analysis techniques, including convolutional neural networks (CNNs), are employed to enhance pixel classification accuracy. These techniques analyze spatial relationships and patterns within the data.</w:t>
      </w:r>
    </w:p>
    <w:p>
      <w:pPr>
        <w:pStyle w:val="Heading3"/>
      </w:pPr>
      <w:r>
        <w:t>Concept Slide 4</w:t>
      </w:r>
    </w:p>
    <w:p>
      <w:pPr>
        <w:pStyle w:val="Heading4"/>
      </w:pPr>
      <w:r>
        <w:t>Title</w:t>
      </w:r>
    </w:p>
    <w:p>
      <w:r>
        <w:t>Sensor Fusion in Segmentation</w:t>
      </w:r>
    </w:p>
    <w:p>
      <w:pPr>
        <w:pStyle w:val="Heading4"/>
      </w:pPr>
      <w:r>
        <w:t>Content</w:t>
      </w:r>
    </w:p>
    <w:p>
      <w:r>
        <w:t>Sensor fusion combines data from multiple sources to improve the robustness of background segmentation. By integrating information from different sensors, the model can make more informed decisions about pixel classification.</w:t>
      </w:r>
    </w:p>
    <w:p>
      <w:pPr>
        <w:pStyle w:val="Heading3"/>
      </w:pPr>
      <w:r>
        <w:t>Concept Slide 5</w:t>
      </w:r>
    </w:p>
    <w:p>
      <w:pPr>
        <w:pStyle w:val="Heading4"/>
      </w:pPr>
      <w:r>
        <w:t>Title</w:t>
      </w:r>
    </w:p>
    <w:p>
      <w:r>
        <w:t>Challenges in Background Segmentation</w:t>
      </w:r>
    </w:p>
    <w:p>
      <w:pPr>
        <w:pStyle w:val="Heading4"/>
      </w:pPr>
      <w:r>
        <w:t>Content</w:t>
      </w:r>
    </w:p>
    <w:p>
      <w:r>
        <w:t>Background segmentation can be affected by occlusions, varying lighting conditions, and complex backgrounds. AI models must be trained to handle these challenges effectively to improve segmentation performance.</w:t>
      </w:r>
    </w:p>
    <w:p>
      <w:pPr>
        <w:pStyle w:val="Heading3"/>
      </w:pPr>
      <w:r>
        <w:t>Workflow Diagram Slide</w:t>
      </w:r>
    </w:p>
    <w:p>
      <w:pPr>
        <w:pStyle w:val="Heading4"/>
      </w:pPr>
      <w:r>
        <w:t>Title</w:t>
      </w:r>
    </w:p>
    <w:p>
      <w:r>
        <w:t>Conceptual Workflow for AI Background Segmentation</w:t>
      </w:r>
    </w:p>
    <w:p>
      <w:pPr>
        <w:pStyle w:val="Heading4"/>
      </w:pPr>
      <w:r>
        <w:t>Content</w:t>
      </w:r>
    </w:p>
    <w:p>
      <w:r>
        <w:t>This slide will outline the workflow of an AI model for background segmentation, including steps such as data acquisition, preprocessing, pixel classification, and output generation.</w:t>
      </w:r>
    </w:p>
    <w:p>
      <w:pPr>
        <w:pStyle w:val="Heading3"/>
      </w:pPr>
      <w:r>
        <w:t>Summary Reflection Slide</w:t>
      </w:r>
    </w:p>
    <w:p>
      <w:pPr>
        <w:pStyle w:val="Heading4"/>
      </w:pPr>
      <w:r>
        <w:t>Title</w:t>
      </w:r>
    </w:p>
    <w:p>
      <w:r>
        <w:t>Summary and Reflection</w:t>
      </w:r>
    </w:p>
    <w:p>
      <w:pPr>
        <w:pStyle w:val="Heading4"/>
      </w:pPr>
      <w:r>
        <w:t>Content</w:t>
      </w:r>
    </w:p>
    <w:p>
      <w:r>
        <w:t>In summary, AI models estimate pixel classification through structured optical projection and AI-based analysis, enhanced by sensor fusion. Reflection on the effectiveness of these methods and future directions for research in background segmentation will be discussed.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