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AI Background Segmentation</w:t>
      </w:r>
    </w:p>
    <w:p>
      <w:r>
        <w:rPr>
          <w:color w:val="606060"/>
          <w:sz w:val="22"/>
        </w:rPr>
        <w:t>module_10 | Grade 8-12 | 5 days</w:t>
      </w:r>
    </w:p>
    <w:p/>
    <w:p>
      <w:pPr>
        <w:pStyle w:val="Heading1"/>
      </w:pPr>
      <w:r>
        <w:t>Vocabulary Cards</w:t>
      </w:r>
    </w:p>
    <w:p>
      <w:pPr>
        <w:pStyle w:val="Heading2"/>
      </w:pPr>
      <w:r>
        <w:t>segmentation</w:t>
      </w:r>
    </w:p>
    <w:p>
      <w:pPr>
        <w:pStyle w:val="Heading3"/>
      </w:pPr>
      <w:r>
        <w:t>Definition</w:t>
      </w:r>
    </w:p>
    <w:p>
      <w:r>
        <w:t>The process of dividing an image into multiple segments to simplify its representation and make analysis easier.</w:t>
      </w:r>
    </w:p>
    <w:p>
      <w:pPr>
        <w:pStyle w:val="Heading3"/>
      </w:pPr>
      <w:r>
        <w:t>Example</w:t>
      </w:r>
    </w:p>
    <w:p>
      <w:r>
        <w:t>In image processing, segmentation can be used to isolate objects in a photograph, such as distinguishing a car from the background.</w:t>
      </w:r>
    </w:p>
    <w:p>
      <w:pPr>
        <w:pStyle w:val="Heading3"/>
      </w:pPr>
      <w:r>
        <w:t>Visual Description</w:t>
      </w:r>
    </w:p>
    <w:p>
      <w:r>
        <w:t>An image showing a complex scene with outlined segments highlighting different objects like trees, cars, and buildings.</w:t>
      </w:r>
    </w:p>
    <w:p>
      <w:pPr>
        <w:pStyle w:val="Heading2"/>
      </w:pPr>
      <w:r>
        <w:t>foreground</w:t>
      </w:r>
    </w:p>
    <w:p>
      <w:pPr>
        <w:pStyle w:val="Heading3"/>
      </w:pPr>
      <w:r>
        <w:t>Definition</w:t>
      </w:r>
    </w:p>
    <w:p>
      <w:r>
        <w:t>The part of an image that is closest to the viewer, typically containing the main subjects of interest.</w:t>
      </w:r>
    </w:p>
    <w:p>
      <w:pPr>
        <w:pStyle w:val="Heading3"/>
      </w:pPr>
      <w:r>
        <w:t>Example</w:t>
      </w:r>
    </w:p>
    <w:p>
      <w:r>
        <w:t>In a portrait photograph, the person being photographed is considered the foreground.</w:t>
      </w:r>
    </w:p>
    <w:p>
      <w:pPr>
        <w:pStyle w:val="Heading3"/>
      </w:pPr>
      <w:r>
        <w:t>Visual Description</w:t>
      </w:r>
    </w:p>
    <w:p>
      <w:r>
        <w:t>A photograph where the subject, a person, is in sharp focus while the background is blurred.</w:t>
      </w:r>
    </w:p>
    <w:p>
      <w:pPr>
        <w:pStyle w:val="Heading2"/>
      </w:pPr>
      <w:r>
        <w:t>background</w:t>
      </w:r>
    </w:p>
    <w:p>
      <w:pPr>
        <w:pStyle w:val="Heading3"/>
      </w:pPr>
      <w:r>
        <w:t>Definition</w:t>
      </w:r>
    </w:p>
    <w:p>
      <w:r>
        <w:t>The part of an image that is farthest from the viewer, often serving as a context for the foreground elements.</w:t>
      </w:r>
    </w:p>
    <w:p>
      <w:pPr>
        <w:pStyle w:val="Heading3"/>
      </w:pPr>
      <w:r>
        <w:t>Example</w:t>
      </w:r>
    </w:p>
    <w:p>
      <w:r>
        <w:t>In a landscape photo, the mountains or sky behind the trees are considered the background.</w:t>
      </w:r>
    </w:p>
    <w:p>
      <w:pPr>
        <w:pStyle w:val="Heading3"/>
      </w:pPr>
      <w:r>
        <w:t>Visual Description</w:t>
      </w:r>
    </w:p>
    <w:p>
      <w:r>
        <w:t>An image of a landscape where mountains and clouds are depicted behind the trees in the foreground.</w:t>
      </w:r>
    </w:p>
    <w:p>
      <w:pPr>
        <w:pStyle w:val="Heading2"/>
      </w:pPr>
      <w:r>
        <w:t>mask</w:t>
      </w:r>
    </w:p>
    <w:p>
      <w:pPr>
        <w:pStyle w:val="Heading3"/>
      </w:pPr>
      <w:r>
        <w:t>Definition</w:t>
      </w:r>
    </w:p>
    <w:p>
      <w:r>
        <w:t>A binary image used to define regions of interest within another image, often applied to isolate specific areas for processing.</w:t>
      </w:r>
    </w:p>
    <w:p>
      <w:pPr>
        <w:pStyle w:val="Heading3"/>
      </w:pPr>
      <w:r>
        <w:t>Example</w:t>
      </w:r>
    </w:p>
    <w:p>
      <w:r>
        <w:t>A mask can be created to highlight only the area of a tumor in a medical scan for further analysis.</w:t>
      </w:r>
    </w:p>
    <w:p>
      <w:pPr>
        <w:pStyle w:val="Heading3"/>
      </w:pPr>
      <w:r>
        <w:t>Visual Description</w:t>
      </w:r>
    </w:p>
    <w:p>
      <w:r>
        <w:t>An image showing a medical scan with a highlighted area indicating the tumor overlaid with a semi-transparent mask.</w:t>
      </w:r>
    </w:p>
    <w:p>
      <w:pPr>
        <w:pStyle w:val="Heading2"/>
      </w:pPr>
      <w:r>
        <w:t>pixel classification</w:t>
      </w:r>
    </w:p>
    <w:p>
      <w:pPr>
        <w:pStyle w:val="Heading3"/>
      </w:pPr>
      <w:r>
        <w:t>Definition</w:t>
      </w:r>
    </w:p>
    <w:p>
      <w:r>
        <w:t>The process of assigning a label to each pixel in an image based on its characteristics, typically for the purpose of segmentation.</w:t>
      </w:r>
    </w:p>
    <w:p>
      <w:pPr>
        <w:pStyle w:val="Heading3"/>
      </w:pPr>
      <w:r>
        <w:t>Example</w:t>
      </w:r>
    </w:p>
    <w:p>
      <w:r>
        <w:t>In satellite imagery, pixel classification can be used to categorize land use, such as urban, agricultural, or forested areas.</w:t>
      </w:r>
    </w:p>
    <w:p>
      <w:pPr>
        <w:pStyle w:val="Heading3"/>
      </w:pPr>
      <w:r>
        <w:t>Visual Description</w:t>
      </w:r>
    </w:p>
    <w:p>
      <w:r>
        <w:t>An image of satellite data with color-coded pixels representing different land use types.</w:t>
      </w:r>
    </w:p>
    <w:p>
      <w:pPr>
        <w:pStyle w:val="Heading2"/>
      </w:pPr>
      <w:r>
        <w:t>probability</w:t>
      </w:r>
    </w:p>
    <w:p>
      <w:pPr>
        <w:pStyle w:val="Heading3"/>
      </w:pPr>
      <w:r>
        <w:t>Definition</w:t>
      </w:r>
    </w:p>
    <w:p>
      <w:r>
        <w:t>A numerical value representing the likelihood of a specific outcome or event occurring, often expressed between 0 and 1.</w:t>
      </w:r>
    </w:p>
    <w:p>
      <w:pPr>
        <w:pStyle w:val="Heading3"/>
      </w:pPr>
      <w:r>
        <w:t>Example</w:t>
      </w:r>
    </w:p>
    <w:p>
      <w:r>
        <w:t>In machine learning, a model might output a probability of 0.85 that an image contains a dog.</w:t>
      </w:r>
    </w:p>
    <w:p>
      <w:pPr>
        <w:pStyle w:val="Heading3"/>
      </w:pPr>
      <w:r>
        <w:t>Visual Description</w:t>
      </w:r>
    </w:p>
    <w:p>
      <w:r>
        <w:t>A graph showing a probability distribution, with values ranging from 0 to 1 on the y-axis.</w:t>
      </w:r>
    </w:p>
    <w:p>
      <w:pPr>
        <w:pStyle w:val="Heading2"/>
      </w:pPr>
      <w:r>
        <w:t>false positive</w:t>
      </w:r>
    </w:p>
    <w:p>
      <w:pPr>
        <w:pStyle w:val="Heading3"/>
      </w:pPr>
      <w:r>
        <w:t>Definition</w:t>
      </w:r>
    </w:p>
    <w:p>
      <w:r>
        <w:t>An error in classification where a test incorrectly indicates the presence of a condition or feature that is not actually present.</w:t>
      </w:r>
    </w:p>
    <w:p>
      <w:pPr>
        <w:pStyle w:val="Heading3"/>
      </w:pPr>
      <w:r>
        <w:t>Example</w:t>
      </w:r>
    </w:p>
    <w:p>
      <w:r>
        <w:t>In a medical test, a false positive occurs when a test indicates a patient has a disease when they do not.</w:t>
      </w:r>
    </w:p>
    <w:p>
      <w:pPr>
        <w:pStyle w:val="Heading3"/>
      </w:pPr>
      <w:r>
        <w:t>Visual Description</w:t>
      </w:r>
    </w:p>
    <w:p>
      <w:r>
        <w:t>An illustration showing a test result with a red 'positive' mark next to a healthy individual.</w:t>
      </w:r>
    </w:p>
    <w:p>
      <w:pPr>
        <w:pStyle w:val="Heading2"/>
      </w:pPr>
      <w:r>
        <w:t>false negative</w:t>
      </w:r>
    </w:p>
    <w:p>
      <w:pPr>
        <w:pStyle w:val="Heading3"/>
      </w:pPr>
      <w:r>
        <w:t>Definition</w:t>
      </w:r>
    </w:p>
    <w:p>
      <w:r>
        <w:t>An error in classification where a test incorrectly indicates the absence of a condition or feature that is actually present.</w:t>
      </w:r>
    </w:p>
    <w:p>
      <w:pPr>
        <w:pStyle w:val="Heading3"/>
      </w:pPr>
      <w:r>
        <w:t>Example</w:t>
      </w:r>
    </w:p>
    <w:p>
      <w:r>
        <w:t>In an image recognition task, a false negative occurs when an algorithm fails to identify an object that is in the image.</w:t>
      </w:r>
    </w:p>
    <w:p>
      <w:pPr>
        <w:pStyle w:val="Heading3"/>
      </w:pPr>
      <w:r>
        <w:t>Visual Description</w:t>
      </w:r>
    </w:p>
    <w:p>
      <w:r>
        <w:t>An image showing a cat that is not detected by an algorithm, despite being present.</w:t>
      </w:r>
    </w:p>
    <w:p>
      <w:pPr>
        <w:pStyle w:val="Heading2"/>
      </w:pPr>
      <w:r>
        <w:t>edge</w:t>
      </w:r>
    </w:p>
    <w:p>
      <w:pPr>
        <w:pStyle w:val="Heading3"/>
      </w:pPr>
      <w:r>
        <w:t>Definition</w:t>
      </w:r>
    </w:p>
    <w:p>
      <w:r>
        <w:t>A boundary or transition between different regions in an image, often identified by significant changes in intensity or color.</w:t>
      </w:r>
    </w:p>
    <w:p>
      <w:pPr>
        <w:pStyle w:val="Heading3"/>
      </w:pPr>
      <w:r>
        <w:t>Example</w:t>
      </w:r>
    </w:p>
    <w:p>
      <w:r>
        <w:t>Edges in an image can help delineate the shapes of objects, such as the edge of a building against the sky.</w:t>
      </w:r>
    </w:p>
    <w:p>
      <w:pPr>
        <w:pStyle w:val="Heading3"/>
      </w:pPr>
      <w:r>
        <w:t>Visual Description</w:t>
      </w:r>
    </w:p>
    <w:p>
      <w:r>
        <w:t>An image featuring clear lines that define the shapes of objects, highlighting sharp contrasts.</w:t>
      </w:r>
    </w:p>
    <w:p>
      <w:pPr>
        <w:pStyle w:val="Heading2"/>
      </w:pPr>
      <w:r>
        <w:t>ground truth</w:t>
      </w:r>
    </w:p>
    <w:p>
      <w:pPr>
        <w:pStyle w:val="Heading3"/>
      </w:pPr>
      <w:r>
        <w:t>Definition</w:t>
      </w:r>
    </w:p>
    <w:p>
      <w:r>
        <w:t>The actual state of the world or a reference standard against which measurements or classifications are compared.</w:t>
      </w:r>
    </w:p>
    <w:p>
      <w:pPr>
        <w:pStyle w:val="Heading3"/>
      </w:pPr>
      <w:r>
        <w:t>Example</w:t>
      </w:r>
    </w:p>
    <w:p>
      <w:r>
        <w:t>In remote sensing, ground truth data is collected on-site to validate the accuracy of satellite imagery classifications.</w:t>
      </w:r>
    </w:p>
    <w:p>
      <w:pPr>
        <w:pStyle w:val="Heading3"/>
      </w:pPr>
      <w:r>
        <w:t>Visual Description</w:t>
      </w:r>
    </w:p>
    <w:p>
      <w:r>
        <w:t>A field image showing a researcher taking measurements alongside a map of satellite data for comparison.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