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Module</w:t>
      </w:r>
    </w:p>
    <w:p>
      <w:r>
        <w:t>AI Background Segmentation</w:t>
      </w:r>
    </w:p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Vorwissenstest zur Bildsegmentierung</w:t>
      </w:r>
    </w:p>
    <w:p>
      <w:pPr>
        <w:pStyle w:val="Heading2"/>
      </w:pPr>
      <w:r>
        <w:t>Items</w:t>
      </w:r>
    </w:p>
    <w:p>
      <w:pPr>
        <w:pStyle w:val="Heading3"/>
      </w:pPr>
      <w:r>
        <w:t>Definieren Sie Bildsegmentierung und erläutern Sie den Unterschied zwischen Pixelklassifikation und Wahrscheinlichkeitsabschätzung.</w:t>
      </w:r>
    </w:p>
    <w:p>
      <w:pPr>
        <w:pStyle w:val="Heading3"/>
      </w:pPr>
      <w:r>
        <w:t>Was sind mögliche Herausforderungen bei der Segmentierung von Bildern mit unterschiedlichem Hintergrund und Beleuchtung?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Segmentierungsmasken verstehen</w:t>
      </w:r>
    </w:p>
    <w:p>
      <w:pPr>
        <w:pStyle w:val="Heading3"/>
      </w:pPr>
      <w:r>
        <w:t>Items</w:t>
      </w:r>
    </w:p>
    <w:p>
      <w:pPr>
        <w:pStyle w:val="Heading4"/>
      </w:pPr>
      <w:r>
        <w:t>Erklären Sie, was eine Segmentierungsmasken ist und wie man sie interpretiert.</w:t>
      </w:r>
    </w:p>
    <w:p>
      <w:pPr>
        <w:pStyle w:val="Heading4"/>
      </w:pPr>
      <w:r>
        <w:t>Identifizieren Sie in einer gegebenen Segmentierungsmasken die Bereiche mit False Positives und False Negatives.</w:t>
      </w:r>
    </w:p>
    <w:p>
      <w:pPr>
        <w:pStyle w:val="Heading2"/>
      </w:pPr>
      <w:r>
        <w:t>Einfluss von Umgebungseinflüssen auf die Segmentierung</w:t>
      </w:r>
    </w:p>
    <w:p>
      <w:pPr>
        <w:pStyle w:val="Heading3"/>
      </w:pPr>
      <w:r>
        <w:t>Items</w:t>
      </w:r>
    </w:p>
    <w:p>
      <w:pPr>
        <w:pStyle w:val="Heading4"/>
      </w:pPr>
      <w:r>
        <w:t>Untersuchen Sie, wie Hintergrund, Beleuchtung, Objektfarbe und Objektkanten die Qualität der Segmentierung beeinflussen können.</w:t>
      </w:r>
    </w:p>
    <w:p>
      <w:pPr>
        <w:pStyle w:val="Heading2"/>
      </w:pPr>
      <w:r>
        <w:t>Qualitätsmessung von Masken</w:t>
      </w:r>
    </w:p>
    <w:p>
      <w:pPr>
        <w:pStyle w:val="Heading3"/>
      </w:pPr>
      <w:r>
        <w:t>Items</w:t>
      </w:r>
    </w:p>
    <w:p>
      <w:pPr>
        <w:pStyle w:val="Heading4"/>
      </w:pPr>
      <w:r>
        <w:t>Berechnen Sie einfache Maßzahlen zur Maskenqualität unter Verwendung einer Referenzmaske.</w:t>
      </w:r>
    </w:p>
    <w:p>
      <w:pPr>
        <w:pStyle w:val="Heading2"/>
      </w:pPr>
      <w:r>
        <w:t>Gestaltung eines verbesserten Aufnahme-Setups</w:t>
      </w:r>
    </w:p>
    <w:p>
      <w:pPr>
        <w:pStyle w:val="Heading3"/>
      </w:pPr>
      <w:r>
        <w:t>Items</w:t>
      </w:r>
    </w:p>
    <w:p>
      <w:pPr>
        <w:pStyle w:val="Heading4"/>
      </w:pPr>
      <w:r>
        <w:t>Entwerfen Sie ein Aufnahme-Setup, das die Trennung von Objekt und Hintergrund verbessert. Erläutern Sie die gewählten Maßnahmen.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Modulabschlussprüfung zur Bildsegmentierung</w:t>
      </w:r>
    </w:p>
    <w:p>
      <w:pPr>
        <w:pStyle w:val="Heading2"/>
      </w:pPr>
      <w:r>
        <w:t>Items</w:t>
      </w:r>
    </w:p>
    <w:p>
      <w:pPr>
        <w:pStyle w:val="Heading3"/>
      </w:pPr>
      <w:r>
        <w:t>Erklären Sie die grundlegenden Konzepte der Bildsegmentierung und deren Anwendung in der KI.</w:t>
      </w:r>
    </w:p>
    <w:p>
      <w:pPr>
        <w:pStyle w:val="Heading3"/>
      </w:pPr>
      <w:r>
        <w:t>Analysieren Sie eine gegebene Segmentierungsmasken und identifizieren Sie die Stärken und Schwächen der Segmentierung.</w:t>
      </w:r>
    </w:p>
    <w:p>
      <w:pPr>
        <w:pStyle w:val="Heading3"/>
      </w:pPr>
      <w:r>
        <w:t>Diskutieren Sie die Auswirkungen von verschiedenen Faktoren auf die Segmentierungsqualität und schlagen Sie Lösungen zur Verbesserung vor.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3"/>
      </w:pPr>
      <w:r>
        <w:t>pt_10_01</w:t>
      </w:r>
    </w:p>
    <w:p>
      <w:pPr>
        <w:pStyle w:val="Heading4"/>
      </w:pPr>
      <w:r>
        <w:t>Description</w:t>
      </w:r>
    </w:p>
    <w:p>
      <w:r>
        <w:t>Verständnis der Bildsegmentierung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Ausgezeichnet</w:t>
      </w:r>
    </w:p>
    <w:p>
      <w:pPr>
        <w:pStyle w:val="Heading6"/>
      </w:pPr>
      <w:r>
        <w:t>Description</w:t>
      </w:r>
    </w:p>
    <w:p>
      <w:r>
        <w:t>Demonstriert ein tiefes Verständnis der Konzepte und kann diese klar kommunizieren.</w:t>
      </w:r>
    </w:p>
    <w:p>
      <w:pPr>
        <w:pStyle w:val="Heading6"/>
      </w:pPr>
      <w:r>
        <w:t>Level</w:t>
      </w:r>
    </w:p>
    <w:p>
      <w:r>
        <w:t>Gut</w:t>
      </w:r>
    </w:p>
    <w:p>
      <w:pPr>
        <w:pStyle w:val="Heading6"/>
      </w:pPr>
      <w:r>
        <w:t>Description</w:t>
      </w:r>
    </w:p>
    <w:p>
      <w:r>
        <w:t>Zeigt ein gutes Verständnis der Konzepte, benötigt aber gelegentlich Unterstützung.</w:t>
      </w:r>
    </w:p>
    <w:p>
      <w:pPr>
        <w:pStyle w:val="Heading6"/>
      </w:pPr>
      <w:r>
        <w:t>Level</w:t>
      </w:r>
    </w:p>
    <w:p>
      <w:r>
        <w:t>Befriedigend</w:t>
      </w:r>
    </w:p>
    <w:p>
      <w:pPr>
        <w:pStyle w:val="Heading6"/>
      </w:pPr>
      <w:r>
        <w:t>Description</w:t>
      </w:r>
    </w:p>
    <w:p>
      <w:r>
        <w:t>Hat grundlegende Kenntnisse, kann diese jedoch nicht immer anwenden.</w:t>
      </w:r>
    </w:p>
    <w:p>
      <w:pPr>
        <w:pStyle w:val="Heading6"/>
      </w:pPr>
      <w:r>
        <w:t>Level</w:t>
      </w:r>
    </w:p>
    <w:p>
      <w:r>
        <w:t>Unzureichend</w:t>
      </w:r>
    </w:p>
    <w:p>
      <w:pPr>
        <w:pStyle w:val="Heading6"/>
      </w:pPr>
      <w:r>
        <w:t>Description</w:t>
      </w:r>
    </w:p>
    <w:p>
      <w:r>
        <w:t>Zeigt wenig Verständnis der Konzepte und kann sie nicht anwenden.</w:t>
      </w:r>
    </w:p>
    <w:p>
      <w:pPr>
        <w:pStyle w:val="Heading3"/>
      </w:pPr>
      <w:r>
        <w:t>pt_10_02</w:t>
      </w:r>
    </w:p>
    <w:p>
      <w:pPr>
        <w:pStyle w:val="Heading4"/>
      </w:pPr>
      <w:r>
        <w:t>Description</w:t>
      </w:r>
    </w:p>
    <w:p>
      <w:r>
        <w:t>Anwendung der Maskenqualitätsberechnungen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Ausgezeichnet</w:t>
      </w:r>
    </w:p>
    <w:p>
      <w:pPr>
        <w:pStyle w:val="Heading6"/>
      </w:pPr>
      <w:r>
        <w:t>Description</w:t>
      </w:r>
    </w:p>
    <w:p>
      <w:r>
        <w:t>Berechnet präzise alle Maskenqualitätskennzahlen und interpretiert diese richtig.</w:t>
      </w:r>
    </w:p>
    <w:p>
      <w:pPr>
        <w:pStyle w:val="Heading6"/>
      </w:pPr>
      <w:r>
        <w:t>Level</w:t>
      </w:r>
    </w:p>
    <w:p>
      <w:r>
        <w:t>Gut</w:t>
      </w:r>
    </w:p>
    <w:p>
      <w:pPr>
        <w:pStyle w:val="Heading6"/>
      </w:pPr>
      <w:r>
        <w:t>Description</w:t>
      </w:r>
    </w:p>
    <w:p>
      <w:r>
        <w:t>Berechnet die meisten Kennzahlen korrekt, hat jedoch kleinere Fehler in der Interpretation.</w:t>
      </w:r>
    </w:p>
    <w:p>
      <w:pPr>
        <w:pStyle w:val="Heading6"/>
      </w:pPr>
      <w:r>
        <w:t>Level</w:t>
      </w:r>
    </w:p>
    <w:p>
      <w:r>
        <w:t>Befriedigend</w:t>
      </w:r>
    </w:p>
    <w:p>
      <w:pPr>
        <w:pStyle w:val="Heading6"/>
      </w:pPr>
      <w:r>
        <w:t>Description</w:t>
      </w:r>
    </w:p>
    <w:p>
      <w:r>
        <w:t>Kann einige Kennzahlen berechnen, zeigt jedoch Schwierigkeiten bei der Interpretation.</w:t>
      </w:r>
    </w:p>
    <w:p>
      <w:pPr>
        <w:pStyle w:val="Heading6"/>
      </w:pPr>
      <w:r>
        <w:t>Level</w:t>
      </w:r>
    </w:p>
    <w:p>
      <w:r>
        <w:t>Unzureichend</w:t>
      </w:r>
    </w:p>
    <w:p>
      <w:pPr>
        <w:pStyle w:val="Heading6"/>
      </w:pPr>
      <w:r>
        <w:t>Description</w:t>
      </w:r>
    </w:p>
    <w:p>
      <w:r>
        <w:t>Kann keine relevanten Kennzahlen berechnen oder interpretieren.</w:t>
      </w:r>
    </w:p>
    <w:p>
      <w:pPr>
        <w:pStyle w:val="Heading3"/>
      </w:pPr>
      <w:r>
        <w:t>pt_10_03</w:t>
      </w:r>
    </w:p>
    <w:p>
      <w:pPr>
        <w:pStyle w:val="Heading4"/>
      </w:pPr>
      <w:r>
        <w:t>Description</w:t>
      </w:r>
    </w:p>
    <w:p>
      <w:r>
        <w:t>Kreativität und Praktikabilität des Aufnahme-Setups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Ausgezeichnet</w:t>
      </w:r>
    </w:p>
    <w:p>
      <w:pPr>
        <w:pStyle w:val="Heading6"/>
      </w:pPr>
      <w:r>
        <w:t>Description</w:t>
      </w:r>
    </w:p>
    <w:p>
      <w:r>
        <w:t>Entwickelt ein innovatives und effektives Aufnahme-Setup, das klar erläutert wird.</w:t>
      </w:r>
    </w:p>
    <w:p>
      <w:pPr>
        <w:pStyle w:val="Heading6"/>
      </w:pPr>
      <w:r>
        <w:t>Level</w:t>
      </w:r>
    </w:p>
    <w:p>
      <w:r>
        <w:t>Gut</w:t>
      </w:r>
    </w:p>
    <w:p>
      <w:pPr>
        <w:pStyle w:val="Heading6"/>
      </w:pPr>
      <w:r>
        <w:t>Description</w:t>
      </w:r>
    </w:p>
    <w:p>
      <w:r>
        <w:t>Entwickelt ein funktionales Setup, das jedoch kleine Schwächen aufweist.</w:t>
      </w:r>
    </w:p>
    <w:p>
      <w:pPr>
        <w:pStyle w:val="Heading6"/>
      </w:pPr>
      <w:r>
        <w:t>Level</w:t>
      </w:r>
    </w:p>
    <w:p>
      <w:r>
        <w:t>Befriedigend</w:t>
      </w:r>
    </w:p>
    <w:p>
      <w:pPr>
        <w:pStyle w:val="Heading6"/>
      </w:pPr>
      <w:r>
        <w:t>Description</w:t>
      </w:r>
    </w:p>
    <w:p>
      <w:r>
        <w:t>Entwickelt ein einfaches Setup, das grundlegende Anforderungen erfüllt.</w:t>
      </w:r>
    </w:p>
    <w:p>
      <w:pPr>
        <w:pStyle w:val="Heading6"/>
      </w:pPr>
      <w:r>
        <w:t>Level</w:t>
      </w:r>
    </w:p>
    <w:p>
      <w:r>
        <w:t>Unzureichend</w:t>
      </w:r>
    </w:p>
    <w:p>
      <w:pPr>
        <w:pStyle w:val="Heading6"/>
      </w:pPr>
      <w:r>
        <w:t>Description</w:t>
      </w:r>
    </w:p>
    <w:p>
      <w:r>
        <w:t>Präsentiert ein Setup, das nicht praktikabel ist oder die Anforderungen nicht erfüllt.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