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Background Segmentation</w:t>
      </w:r>
    </w:p>
    <w:p>
      <w:r>
        <w:rPr>
          <w:color w:val="606060"/>
          <w:sz w:val="22"/>
        </w:rPr>
        <w:t>module_10 | Grade 8-12 | 5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Consistent Terms</w:t>
      </w:r>
    </w:p>
    <w:p>
      <w:pPr>
        <w:pStyle w:val="ListBullet"/>
      </w:pPr>
      <w:r>
        <w:t>3D-Scanning</w:t>
      </w:r>
    </w:p>
    <w:p>
      <w:pPr>
        <w:pStyle w:val="ListBullet"/>
      </w:pPr>
      <w:r>
        <w:t>Modellierung</w:t>
      </w:r>
    </w:p>
    <w:p>
      <w:pPr>
        <w:pStyle w:val="ListBullet"/>
      </w:pPr>
      <w:r>
        <w:t>Digitalisierung</w:t>
      </w:r>
    </w:p>
    <w:p>
      <w:pPr>
        <w:pStyle w:val="Heading2"/>
      </w:pPr>
      <w:r>
        <w:t>Inconsistent Terms</w:t>
      </w:r>
    </w:p>
    <w:p>
      <w:pPr>
        <w:pStyle w:val="Heading3"/>
      </w:pPr>
      <w:r>
        <w:t>3D-Abtastung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Correct Term</w:t>
      </w:r>
    </w:p>
    <w:p>
      <w:r>
        <w:t>3D-Scanning</w:t>
      </w:r>
    </w:p>
    <w:p>
      <w:pPr>
        <w:pStyle w:val="Heading3"/>
      </w:pPr>
      <w:r>
        <w:t>Scannen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Correct Term</w:t>
      </w:r>
    </w:p>
    <w:p>
      <w:r>
        <w:t>3D-Scanning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Aligned Objectives</w:t>
      </w:r>
    </w:p>
    <w:p>
      <w:pPr>
        <w:pStyle w:val="ListBullet"/>
      </w:pPr>
      <w:r>
        <w:t>Verstehen der Grundlagen des 3D-Scannings</w:t>
      </w:r>
    </w:p>
    <w:p>
      <w:pPr>
        <w:pStyle w:val="ListBullet"/>
      </w:pPr>
      <w:r>
        <w:t>Anwendung von 3D-Scantechniken in Projekten</w:t>
      </w:r>
    </w:p>
    <w:p>
      <w:pPr>
        <w:pStyle w:val="Heading2"/>
      </w:pPr>
      <w:r>
        <w:t>Misaligned Objectives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Objective</w:t>
      </w:r>
    </w:p>
    <w:p>
      <w:r>
        <w:t>Erstellen eines physischen Modells</w:t>
      </w:r>
    </w:p>
    <w:p>
      <w:pPr>
        <w:pStyle w:val="Heading4"/>
      </w:pPr>
      <w:r>
        <w:t>Alignment Issue</w:t>
      </w:r>
    </w:p>
    <w:p>
      <w:r>
        <w:t>Zielt nicht auf das 3D-Scannen ab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Consistent Structure</w:t>
      </w:r>
    </w:p>
    <w:p>
      <w:pPr>
        <w:pStyle w:val="ListBullet"/>
      </w:pPr>
      <w:r>
        <w:t>Einführung</w:t>
      </w:r>
    </w:p>
    <w:p>
      <w:pPr>
        <w:pStyle w:val="ListBullet"/>
      </w:pPr>
      <w:r>
        <w:t>Praktische Übung</w:t>
      </w:r>
    </w:p>
    <w:p>
      <w:pPr>
        <w:pStyle w:val="ListBullet"/>
      </w:pPr>
      <w:r>
        <w:t>Diskussion</w:t>
      </w:r>
    </w:p>
    <w:p>
      <w:pPr>
        <w:pStyle w:val="Heading2"/>
      </w:pPr>
      <w:r>
        <w:t>Inconsistent Structure</w:t>
      </w:r>
    </w:p>
    <w:p>
      <w:pPr>
        <w:pStyle w:val="Heading4"/>
      </w:pPr>
      <w:r>
        <w:t>Artifact</w:t>
      </w:r>
    </w:p>
    <w:p>
      <w:r>
        <w:t>Artifact 4</w:t>
      </w:r>
    </w:p>
    <w:p>
      <w:pPr>
        <w:pStyle w:val="Heading4"/>
      </w:pPr>
      <w:r>
        <w:t>Structure</w:t>
      </w:r>
    </w:p>
    <w:p>
      <w:r>
        <w:t>Theoretische Vorlesung gefolgt von Gruppenarbeit</w:t>
      </w:r>
    </w:p>
    <w:p>
      <w:pPr>
        <w:pStyle w:val="Heading4"/>
      </w:pPr>
      <w:r>
        <w:t>Issue</w:t>
      </w:r>
    </w:p>
    <w:p>
      <w:r>
        <w:t>Fehlende praktische Anwendung des 3D-Scannings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Aligned Assessments</w:t>
      </w:r>
    </w:p>
    <w:p>
      <w:pPr>
        <w:pStyle w:val="ListBullet"/>
      </w:pPr>
      <w:r>
        <w:t>Quiz zu 3D-Scanning-Techniken</w:t>
      </w:r>
    </w:p>
    <w:p>
      <w:pPr>
        <w:pStyle w:val="ListBullet"/>
      </w:pPr>
      <w:r>
        <w:t>Projektarbeit zur Anwendung von 3D-Scanning</w:t>
      </w:r>
    </w:p>
    <w:p>
      <w:pPr>
        <w:pStyle w:val="Heading2"/>
      </w:pPr>
      <w:r>
        <w:t>Misaligned Assessments</w:t>
      </w:r>
    </w:p>
    <w:p>
      <w:pPr>
        <w:pStyle w:val="Heading4"/>
      </w:pPr>
      <w:r>
        <w:t>Artifact</w:t>
      </w:r>
    </w:p>
    <w:p>
      <w:r>
        <w:t>Artifact 5</w:t>
      </w:r>
    </w:p>
    <w:p>
      <w:pPr>
        <w:pStyle w:val="Heading4"/>
      </w:pPr>
      <w:r>
        <w:t>Assessment</w:t>
      </w:r>
    </w:p>
    <w:p>
      <w:r>
        <w:t>Multiple-Choice-Test zu allgemeinen Modellierungstechniken</w:t>
      </w:r>
    </w:p>
    <w:p>
      <w:pPr>
        <w:pStyle w:val="Heading4"/>
      </w:pPr>
      <w:r>
        <w:t>Alignment Issue</w:t>
      </w:r>
    </w:p>
    <w:p>
      <w:r>
        <w:t>Bewertet nicht spezifisch das 3D-Scanning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