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Segmentation</w:t>
      </w:r>
    </w:p>
    <w:p>
      <w:pPr>
        <w:pStyle w:val="Heading3"/>
      </w:pPr>
      <w:r>
        <w:t>Definition</w:t>
      </w:r>
    </w:p>
    <w:p>
      <w:r>
        <w:t>Der Prozess, bei dem ein Bild in verschiedene Teile oder Segmente unterteilt wird, um spezifische Merkmale oder Objekte zu identifizieren.</w:t>
      </w:r>
    </w:p>
    <w:p>
      <w:pPr>
        <w:pStyle w:val="Heading3"/>
      </w:pPr>
      <w:r>
        <w:t>Example</w:t>
      </w:r>
    </w:p>
    <w:p>
      <w:r>
        <w:t>In der medizinischen Bildverarbeitung wird die Segmentierung verwendet, um Tumore in Röntgenbildern hervorzuheben.</w:t>
      </w:r>
    </w:p>
    <w:p>
      <w:pPr>
        <w:pStyle w:val="Heading3"/>
      </w:pPr>
      <w:r>
        <w:t>Visual Description</w:t>
      </w:r>
    </w:p>
    <w:p>
      <w:r>
        <w:t>Ein Bild, das in verschiedene Bereiche unterteilt ist, wobei jeder Bereich eine andere Farbe hat, um verschiedene Objekte oder Merkmale darzustellen.</w:t>
      </w:r>
    </w:p>
    <w:p>
      <w:pPr>
        <w:pStyle w:val="Heading2"/>
      </w:pPr>
      <w:r>
        <w:t>Foreground</w:t>
      </w:r>
    </w:p>
    <w:p>
      <w:pPr>
        <w:pStyle w:val="Heading3"/>
      </w:pPr>
      <w:r>
        <w:t>Definition</w:t>
      </w:r>
    </w:p>
    <w:p>
      <w:r>
        <w:t>Der Teil eines Bildes, der im Fokus steht und typischerweise das Hauptobjekt oder die Hauptszene darstellt.</w:t>
      </w:r>
    </w:p>
    <w:p>
      <w:pPr>
        <w:pStyle w:val="Heading3"/>
      </w:pPr>
      <w:r>
        <w:t>Example</w:t>
      </w:r>
    </w:p>
    <w:p>
      <w:r>
        <w:t>In einem Foto von einem Hund im Park ist der Hund der Vordergrund, während der Park im Hintergrund ist.</w:t>
      </w:r>
    </w:p>
    <w:p>
      <w:pPr>
        <w:pStyle w:val="Heading3"/>
      </w:pPr>
      <w:r>
        <w:t>Visual Description</w:t>
      </w:r>
    </w:p>
    <w:p>
      <w:r>
        <w:t>Ein Bild, in dem ein Hund deutlich sichtbar im Vordergrund steht, während der Hintergrund unscharf oder weniger detailliert ist.</w:t>
      </w:r>
    </w:p>
    <w:p>
      <w:pPr>
        <w:pStyle w:val="Heading2"/>
      </w:pPr>
      <w:r>
        <w:t>Background</w:t>
      </w:r>
    </w:p>
    <w:p>
      <w:pPr>
        <w:pStyle w:val="Heading3"/>
      </w:pPr>
      <w:r>
        <w:t>Definition</w:t>
      </w:r>
    </w:p>
    <w:p>
      <w:r>
        <w:t>Der Teil eines Bildes, der nicht im Fokus steht und oft die Umgebung des Hauptobjekts darstellt.</w:t>
      </w:r>
    </w:p>
    <w:p>
      <w:pPr>
        <w:pStyle w:val="Heading3"/>
      </w:pPr>
      <w:r>
        <w:t>Example</w:t>
      </w:r>
    </w:p>
    <w:p>
      <w:r>
        <w:t>In einem Porträtfoto ist der Hintergrund oft verschwommen, um den Fokus auf die Person zu legen.</w:t>
      </w:r>
    </w:p>
    <w:p>
      <w:pPr>
        <w:pStyle w:val="Heading3"/>
      </w:pPr>
      <w:r>
        <w:t>Visual Description</w:t>
      </w:r>
    </w:p>
    <w:p>
      <w:r>
        <w:t>Ein Bild, das eine Person im Vordergrund zeigt, während der Hintergrund mit Bäumen oder Gebäuden gefüllt ist, die weniger klar sind.</w:t>
      </w:r>
    </w:p>
    <w:p>
      <w:pPr>
        <w:pStyle w:val="Heading2"/>
      </w:pPr>
      <w:r>
        <w:t>Mask</w:t>
      </w:r>
    </w:p>
    <w:p>
      <w:pPr>
        <w:pStyle w:val="Heading3"/>
      </w:pPr>
      <w:r>
        <w:t>Definition</w:t>
      </w:r>
    </w:p>
    <w:p>
      <w:r>
        <w:t>Ein binäres Bild, das verwendet wird, um bestimmte Bereiche eines Bildes zu isolieren oder auszublenden.</w:t>
      </w:r>
    </w:p>
    <w:p>
      <w:pPr>
        <w:pStyle w:val="Heading3"/>
      </w:pPr>
      <w:r>
        <w:t>Example</w:t>
      </w:r>
    </w:p>
    <w:p>
      <w:r>
        <w:t>In der Bildbearbeitung kann eine Maske verwendet werden, um nur den Bereich eines Gesichts zu bearbeiten, während der Rest des Bildes unverändert bleibt.</w:t>
      </w:r>
    </w:p>
    <w:p>
      <w:pPr>
        <w:pStyle w:val="Heading3"/>
      </w:pPr>
      <w:r>
        <w:t>Visual Description</w:t>
      </w:r>
    </w:p>
    <w:p>
      <w:r>
        <w:t>Ein Bild, das die Form eines Gesichts zeigt, wobei die Maske den Gesichtsbereich hervorhebt und der Rest des Bildes grau ist.</w:t>
      </w:r>
    </w:p>
    <w:p>
      <w:pPr>
        <w:pStyle w:val="Heading2"/>
      </w:pPr>
      <w:r>
        <w:t>Pixel Classification</w:t>
      </w:r>
    </w:p>
    <w:p>
      <w:pPr>
        <w:pStyle w:val="Heading3"/>
      </w:pPr>
      <w:r>
        <w:t>Definition</w:t>
      </w:r>
    </w:p>
    <w:p>
      <w:r>
        <w:t>Der Prozess, bei dem jedem Pixel in einem Bild eine Klasse zugewiesen wird, basierend auf bestimmten Eigenschaften oder Merkmalen.</w:t>
      </w:r>
    </w:p>
    <w:p>
      <w:pPr>
        <w:pStyle w:val="Heading3"/>
      </w:pPr>
      <w:r>
        <w:t>Example</w:t>
      </w:r>
    </w:p>
    <w:p>
      <w:r>
        <w:t>In der Satellitenbildanalyse wird die Pixelklassifizierung verwendet, um landwirtschaftliche Flächen von städtischen Gebieten zu unterscheiden.</w:t>
      </w:r>
    </w:p>
    <w:p>
      <w:pPr>
        <w:pStyle w:val="Heading3"/>
      </w:pPr>
      <w:r>
        <w:t>Visual Description</w:t>
      </w:r>
    </w:p>
    <w:p>
      <w:r>
        <w:t>Ein Bild, in dem verschiedene Pixel in unterschiedlichen Farben dargestellt sind, um verschiedene Klassen wie Wasser, Vegetation und städtische Gebiete zu kennzeichnen.</w:t>
      </w:r>
    </w:p>
    <w:p>
      <w:pPr>
        <w:pStyle w:val="Heading2"/>
      </w:pPr>
      <w:r>
        <w:t>Probability</w:t>
      </w:r>
    </w:p>
    <w:p>
      <w:pPr>
        <w:pStyle w:val="Heading3"/>
      </w:pPr>
      <w:r>
        <w:t>Definition</w:t>
      </w:r>
    </w:p>
    <w:p>
      <w:r>
        <w:t>Ein Maß für die Wahrscheinlichkeit, dass ein bestimmtes Ereignis eintritt, oft ausgedrückt in einem Wert zwischen 0 und 1.</w:t>
      </w:r>
    </w:p>
    <w:p>
      <w:pPr>
        <w:pStyle w:val="Heading3"/>
      </w:pPr>
      <w:r>
        <w:t>Example</w:t>
      </w:r>
    </w:p>
    <w:p>
      <w:r>
        <w:t>Die Wahrscheinlichkeit, dass ein bestimmtes Objekt in einem Bild erkannt wird, kann durch statistische Modelle geschätzt werden.</w:t>
      </w:r>
    </w:p>
    <w:p>
      <w:pPr>
        <w:pStyle w:val="Heading3"/>
      </w:pPr>
      <w:r>
        <w:t>Visual Description</w:t>
      </w:r>
    </w:p>
    <w:p>
      <w:r>
        <w:t>Ein Diagramm, das verschiedene Wahrscheinlichkeiten anzeigt, wobei eine Skala von 0 bis 1 dargestellt ist, um die Unsicherheit zu verdeutlichen.</w:t>
      </w:r>
    </w:p>
    <w:p>
      <w:pPr>
        <w:pStyle w:val="Heading2"/>
      </w:pPr>
      <w:r>
        <w:t>False Positive</w:t>
      </w:r>
    </w:p>
    <w:p>
      <w:pPr>
        <w:pStyle w:val="Heading3"/>
      </w:pPr>
      <w:r>
        <w:t>Definition</w:t>
      </w:r>
    </w:p>
    <w:p>
      <w:r>
        <w:t>Ein Fehler, bei dem ein System fälschlicherweise ein positives Ergebnis liefert, obwohl das tatsächliche Ergebnis negativ ist.</w:t>
      </w:r>
    </w:p>
    <w:p>
      <w:pPr>
        <w:pStyle w:val="Heading3"/>
      </w:pPr>
      <w:r>
        <w:t>Example</w:t>
      </w:r>
    </w:p>
    <w:p>
      <w:r>
        <w:t>In der Gesichtserkennung kann ein falsches positives Ergebnis auftreten, wenn das System eine unbekannte Person als eine bekannte Person identifiziert.</w:t>
      </w:r>
    </w:p>
    <w:p>
      <w:pPr>
        <w:pStyle w:val="Heading3"/>
      </w:pPr>
      <w:r>
        <w:t>Visual Description</w:t>
      </w:r>
    </w:p>
    <w:p>
      <w:r>
        <w:t>Ein Bild, das zwei Personen zeigt, wobei eine Person fälschlicherweise als die andere identifiziert wird, hervorgehoben durch ein rotes X oder ein Warnsymbol.</w:t>
      </w:r>
    </w:p>
    <w:p>
      <w:pPr>
        <w:pStyle w:val="Heading2"/>
      </w:pPr>
      <w:r>
        <w:t>False Negative</w:t>
      </w:r>
    </w:p>
    <w:p>
      <w:pPr>
        <w:pStyle w:val="Heading3"/>
      </w:pPr>
      <w:r>
        <w:t>Definition</w:t>
      </w:r>
    </w:p>
    <w:p>
      <w:r>
        <w:t>Ein Fehler, bei dem ein System fälschlicherweise ein negatives Ergebnis liefert, obwohl das tatsächliche Ergebnis positiv ist.</w:t>
      </w:r>
    </w:p>
    <w:p>
      <w:pPr>
        <w:pStyle w:val="Heading3"/>
      </w:pPr>
      <w:r>
        <w:t>Example</w:t>
      </w:r>
    </w:p>
    <w:p>
      <w:r>
        <w:t>Bei der Erkennung von Tumoren kann ein falsches negatives Ergebnis auftreten, wenn ein Tumor nicht erkannt wird, obwohl er vorhanden ist.</w:t>
      </w:r>
    </w:p>
    <w:p>
      <w:pPr>
        <w:pStyle w:val="Heading3"/>
      </w:pPr>
      <w:r>
        <w:t>Visual Description</w:t>
      </w:r>
    </w:p>
    <w:p>
      <w:r>
        <w:t>Ein Bild eines Röntgenbildes, auf dem ein Tumor vorhanden ist, aber durch ein Warnsymbol als nicht erkannt dargestellt wird.</w:t>
      </w:r>
    </w:p>
    <w:p>
      <w:pPr>
        <w:pStyle w:val="Heading2"/>
      </w:pPr>
      <w:r>
        <w:t>Edge</w:t>
      </w:r>
    </w:p>
    <w:p>
      <w:pPr>
        <w:pStyle w:val="Heading3"/>
      </w:pPr>
      <w:r>
        <w:t>Definition</w:t>
      </w:r>
    </w:p>
    <w:p>
      <w:r>
        <w:t>Ein signifikanter Übergang in der Intensität oder Farbe in einem Bild, der die Grenze zwischen zwei unterschiedlichen Bereichen oder Objekten darstellt.</w:t>
      </w:r>
    </w:p>
    <w:p>
      <w:pPr>
        <w:pStyle w:val="Heading3"/>
      </w:pPr>
      <w:r>
        <w:t>Example</w:t>
      </w:r>
    </w:p>
    <w:p>
      <w:r>
        <w:t>Die Kanten eines Objekts in einem Bild sind oft die Punkte, an denen sich die Farbe oder Helligkeit ändert.</w:t>
      </w:r>
    </w:p>
    <w:p>
      <w:pPr>
        <w:pStyle w:val="Heading3"/>
      </w:pPr>
      <w:r>
        <w:t>Visual Description</w:t>
      </w:r>
    </w:p>
    <w:p>
      <w:r>
        <w:t>Ein Bild, das die Kanten eines Objekts zeigt, hervorgehoben durch eine dickere Linie oder eine andere Farbe, um den Übergang zu verdeutlichen.</w:t>
      </w:r>
    </w:p>
    <w:p>
      <w:pPr>
        <w:pStyle w:val="Heading2"/>
      </w:pPr>
      <w:r>
        <w:t>Ground Truth</w:t>
      </w:r>
    </w:p>
    <w:p>
      <w:pPr>
        <w:pStyle w:val="Heading3"/>
      </w:pPr>
      <w:r>
        <w:t>Definition</w:t>
      </w:r>
    </w:p>
    <w:p>
      <w:r>
        <w:t>Die tatsächlichen, verifizierten Daten oder Informationen, die als Referenz für die Bewertung von Modellen oder Algorithmen dienen.</w:t>
      </w:r>
    </w:p>
    <w:p>
      <w:pPr>
        <w:pStyle w:val="Heading3"/>
      </w:pPr>
      <w:r>
        <w:t>Example</w:t>
      </w:r>
    </w:p>
    <w:p>
      <w:r>
        <w:t>In der Fernerkundung sind die Bodenwahrheiten die tatsächlichen Landnutzungsklassen, die mit Hilfe von Felduntersuchungen bestimmt wurden.</w:t>
      </w:r>
    </w:p>
    <w:p>
      <w:pPr>
        <w:pStyle w:val="Heading3"/>
      </w:pPr>
      <w:r>
        <w:t>Visual Description</w:t>
      </w:r>
    </w:p>
    <w:p>
      <w:r>
        <w:t>Ein Diagramm, das eine Karte mit verschiedenen Landnutzungsklassen zeigt, wobei die tatsächlichen Informationen durch ein Häkchen oder eine Markierung hervorgehoben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