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Module</w:t>
      </w:r>
    </w:p>
    <w:p>
      <w:r>
        <w:t>Images into Information</w:t>
      </w:r>
    </w:p>
    <w:p>
      <w:pPr>
        <w:pStyle w:val="Heading1"/>
      </w:pPr>
      <w:r>
        <w:t>Assessments</w:t>
      </w:r>
    </w:p>
    <w:p>
      <w:pPr>
        <w:pStyle w:val="Heading2"/>
      </w:pPr>
      <w:r>
        <w:t>Preassessment</w:t>
      </w:r>
    </w:p>
    <w:p>
      <w:pPr>
        <w:pStyle w:val="Heading3"/>
      </w:pPr>
      <w:r>
        <w:t>Title</w:t>
      </w:r>
    </w:p>
    <w:p>
      <w:r>
        <w:t>Pre-Assessment on Image Processing Concepts</w:t>
      </w:r>
    </w:p>
    <w:p>
      <w:pPr>
        <w:pStyle w:val="Heading3"/>
      </w:pPr>
      <w:r>
        <w:t>Items</w:t>
      </w:r>
    </w:p>
    <w:p>
      <w:pPr>
        <w:pStyle w:val="Heading4"/>
      </w:pPr>
      <w:r>
        <w:t>What is the significance of local changes in pixel values in an image?</w:t>
      </w:r>
    </w:p>
    <w:p>
      <w:pPr>
        <w:pStyle w:val="Heading5"/>
      </w:pPr>
      <w:r>
        <w:t>Objective</w:t>
      </w:r>
    </w:p>
    <w:p>
      <w:r>
        <w:t>lo_11_01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They indicate color variations only.</w:t>
      </w:r>
    </w:p>
    <w:p>
      <w:pPr>
        <w:pStyle w:val="ListBullet"/>
      </w:pPr>
      <w:r>
        <w:t>B) They can indicate edges and other features.</w:t>
      </w:r>
    </w:p>
    <w:p>
      <w:pPr>
        <w:pStyle w:val="ListBullet"/>
      </w:pPr>
      <w:r>
        <w:t>C) They are irrelevant to image processing.</w:t>
      </w:r>
    </w:p>
    <w:p>
      <w:pPr>
        <w:pStyle w:val="ListBullet"/>
      </w:pPr>
      <w:r>
        <w:t>D) They only affect brightness.</w:t>
      </w:r>
    </w:p>
    <w:p>
      <w:pPr>
        <w:pStyle w:val="Heading5"/>
      </w:pPr>
      <w:r>
        <w:t>Correctanswer</w:t>
      </w:r>
    </w:p>
    <w:p>
      <w:r>
        <w:t>B</w:t>
      </w:r>
    </w:p>
    <w:p>
      <w:pPr>
        <w:pStyle w:val="Heading4"/>
      </w:pPr>
      <w:r>
        <w:t>Describe what a thresholding technique does in image processing.</w:t>
      </w:r>
    </w:p>
    <w:p>
      <w:pPr>
        <w:pStyle w:val="Heading5"/>
      </w:pPr>
      <w:r>
        <w:t>Objective</w:t>
      </w:r>
    </w:p>
    <w:p>
      <w:r>
        <w:t>lo_11_02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2"/>
      </w:pPr>
      <w:r>
        <w:t>Formativeassessments</w:t>
      </w:r>
    </w:p>
    <w:p>
      <w:pPr>
        <w:pStyle w:val="Heading3"/>
      </w:pPr>
      <w:r>
        <w:t>1</w:t>
      </w:r>
    </w:p>
    <w:p>
      <w:pPr>
        <w:pStyle w:val="Heading4"/>
      </w:pPr>
      <w:r>
        <w:t>Title</w:t>
      </w:r>
    </w:p>
    <w:p>
      <w:r>
        <w:t>Formative Assessment 1: Understanding Edges</w:t>
      </w:r>
    </w:p>
    <w:p>
      <w:pPr>
        <w:pStyle w:val="Heading4"/>
      </w:pPr>
      <w:r>
        <w:t>Items</w:t>
      </w:r>
    </w:p>
    <w:p>
      <w:pPr>
        <w:pStyle w:val="Heading5"/>
      </w:pPr>
      <w:r>
        <w:t>Local changes in pixel values can indicate __________ in an image.</w:t>
      </w:r>
    </w:p>
    <w:p>
      <w:pPr>
        <w:pStyle w:val="Heading6"/>
      </w:pPr>
      <w:r>
        <w:t>Objective</w:t>
      </w:r>
    </w:p>
    <w:p>
      <w:r>
        <w:t>lo_11_01</w:t>
      </w:r>
    </w:p>
    <w:p>
      <w:pPr>
        <w:pStyle w:val="Heading6"/>
      </w:pPr>
      <w:r>
        <w:t>Type</w:t>
      </w:r>
    </w:p>
    <w:p>
      <w:r>
        <w:t>fill_in_the_blank</w:t>
      </w:r>
    </w:p>
    <w:p>
      <w:pPr>
        <w:pStyle w:val="Heading5"/>
      </w:pPr>
      <w:r>
        <w:t>Given a 5x5 pixel grid, apply a simple thresholding rule to identify edges.</w:t>
      </w:r>
    </w:p>
    <w:p>
      <w:pPr>
        <w:pStyle w:val="Heading6"/>
      </w:pPr>
      <w:r>
        <w:t>Objective</w:t>
      </w:r>
    </w:p>
    <w:p>
      <w:r>
        <w:t>lo_11_02</w:t>
      </w:r>
    </w:p>
    <w:p>
      <w:pPr>
        <w:pStyle w:val="Heading6"/>
      </w:pPr>
      <w:r>
        <w:t>Type</w:t>
      </w:r>
    </w:p>
    <w:p>
      <w:r>
        <w:t>practical_exercise</w:t>
      </w:r>
    </w:p>
    <w:p>
      <w:pPr>
        <w:pStyle w:val="Heading3"/>
      </w:pPr>
      <w:r>
        <w:t>2</w:t>
      </w:r>
    </w:p>
    <w:p>
      <w:pPr>
        <w:pStyle w:val="Heading4"/>
      </w:pPr>
      <w:r>
        <w:t>Title</w:t>
      </w:r>
    </w:p>
    <w:p>
      <w:r>
        <w:t>Formative Assessment 2: Feature Comparison</w:t>
      </w:r>
    </w:p>
    <w:p>
      <w:pPr>
        <w:pStyle w:val="Heading4"/>
      </w:pPr>
      <w:r>
        <w:t>Items</w:t>
      </w:r>
    </w:p>
    <w:p>
      <w:pPr>
        <w:pStyle w:val="Heading5"/>
      </w:pPr>
      <w:r>
        <w:t>Create a comparison chart that contrasts low-level features with higher-level object interpretations based on provided images.</w:t>
      </w:r>
    </w:p>
    <w:p>
      <w:pPr>
        <w:pStyle w:val="Heading6"/>
      </w:pPr>
      <w:r>
        <w:t>Objective</w:t>
      </w:r>
    </w:p>
    <w:p>
      <w:r>
        <w:t>lo_11_03</w:t>
      </w:r>
    </w:p>
    <w:p>
      <w:pPr>
        <w:pStyle w:val="Heading6"/>
      </w:pPr>
      <w:r>
        <w:t>Type</w:t>
      </w:r>
    </w:p>
    <w:p>
      <w:r>
        <w:t>comparison_chart</w:t>
      </w:r>
    </w:p>
    <w:p>
      <w:pPr>
        <w:pStyle w:val="Heading5"/>
      </w:pPr>
      <w:r>
        <w:t>Analyze how noise and blur in a given image affect the extraction of features.</w:t>
      </w:r>
    </w:p>
    <w:p>
      <w:pPr>
        <w:pStyle w:val="Heading6"/>
      </w:pPr>
      <w:r>
        <w:t>Objective</w:t>
      </w:r>
    </w:p>
    <w:p>
      <w:r>
        <w:t>lo_11_04</w:t>
      </w:r>
    </w:p>
    <w:p>
      <w:pPr>
        <w:pStyle w:val="Heading6"/>
      </w:pPr>
      <w:r>
        <w:t>Type</w:t>
      </w:r>
    </w:p>
    <w:p>
      <w:r>
        <w:t>analysis_task</w:t>
      </w:r>
    </w:p>
    <w:p>
      <w:pPr>
        <w:pStyle w:val="Heading3"/>
      </w:pPr>
      <w:r>
        <w:t>3</w:t>
      </w:r>
    </w:p>
    <w:p>
      <w:pPr>
        <w:pStyle w:val="Heading4"/>
      </w:pPr>
      <w:r>
        <w:t>Title</w:t>
      </w:r>
    </w:p>
    <w:p>
      <w:r>
        <w:t>Formative Assessment 3: Image Processing Design</w:t>
      </w:r>
    </w:p>
    <w:p>
      <w:pPr>
        <w:pStyle w:val="Heading4"/>
      </w:pPr>
      <w:r>
        <w:t>Items</w:t>
      </w:r>
    </w:p>
    <w:p>
      <w:pPr>
        <w:pStyle w:val="Heading5"/>
      </w:pPr>
      <w:r>
        <w:t>Design a simple sequence of image-processing steps to enhance an image for better feature extraction.</w:t>
      </w:r>
    </w:p>
    <w:p>
      <w:pPr>
        <w:pStyle w:val="Heading6"/>
      </w:pPr>
      <w:r>
        <w:t>Objective</w:t>
      </w:r>
    </w:p>
    <w:p>
      <w:r>
        <w:t>lo_11_05</w:t>
      </w:r>
    </w:p>
    <w:p>
      <w:pPr>
        <w:pStyle w:val="Heading6"/>
      </w:pPr>
      <w:r>
        <w:t>Type</w:t>
      </w:r>
    </w:p>
    <w:p>
      <w:r>
        <w:t>design_task</w:t>
      </w:r>
    </w:p>
    <w:p>
      <w:pPr>
        <w:pStyle w:val="Heading2"/>
      </w:pPr>
      <w:r>
        <w:t>Summativeassessment</w:t>
      </w:r>
    </w:p>
    <w:p>
      <w:pPr>
        <w:pStyle w:val="Heading3"/>
      </w:pPr>
      <w:r>
        <w:t>Title</w:t>
      </w:r>
    </w:p>
    <w:p>
      <w:r>
        <w:t>Summative Assessment: Comprehensive Understanding of Image Processing</w:t>
      </w:r>
    </w:p>
    <w:p>
      <w:pPr>
        <w:pStyle w:val="Heading3"/>
      </w:pPr>
      <w:r>
        <w:t>Items</w:t>
      </w:r>
    </w:p>
    <w:p>
      <w:pPr>
        <w:pStyle w:val="Heading4"/>
      </w:pPr>
      <w:r>
        <w:t>Explain how local changes in pixel values contribute to identifying edges and other significant features in images.</w:t>
      </w:r>
    </w:p>
    <w:p>
      <w:pPr>
        <w:pStyle w:val="Heading5"/>
      </w:pPr>
      <w:r>
        <w:t>Objective</w:t>
      </w:r>
    </w:p>
    <w:p>
      <w:r>
        <w:t>lo_11_01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4"/>
      </w:pPr>
      <w:r>
        <w:t>Given a larger pixel grid, apply an edge detection algorithm and explain your results.</w:t>
      </w:r>
    </w:p>
    <w:p>
      <w:pPr>
        <w:pStyle w:val="Heading5"/>
      </w:pPr>
      <w:r>
        <w:t>Objective</w:t>
      </w:r>
    </w:p>
    <w:p>
      <w:r>
        <w:t>lo_11_02</w:t>
      </w:r>
    </w:p>
    <w:p>
      <w:pPr>
        <w:pStyle w:val="Heading5"/>
      </w:pPr>
      <w:r>
        <w:t>Type</w:t>
      </w:r>
    </w:p>
    <w:p>
      <w:r>
        <w:t>practical_exercise</w:t>
      </w:r>
    </w:p>
    <w:p>
      <w:pPr>
        <w:pStyle w:val="Heading4"/>
      </w:pPr>
      <w:r>
        <w:t>Analyze a case study that illustrates the difference between low-level features and higher-level object interpretations.</w:t>
      </w:r>
    </w:p>
    <w:p>
      <w:pPr>
        <w:pStyle w:val="Heading5"/>
      </w:pPr>
      <w:r>
        <w:t>Objective</w:t>
      </w:r>
    </w:p>
    <w:p>
      <w:r>
        <w:t>lo_11_03</w:t>
      </w:r>
    </w:p>
    <w:p>
      <w:pPr>
        <w:pStyle w:val="Heading5"/>
      </w:pPr>
      <w:r>
        <w:t>Type</w:t>
      </w:r>
    </w:p>
    <w:p>
      <w:r>
        <w:t>case_study_analysis</w:t>
      </w:r>
    </w:p>
    <w:p>
      <w:pPr>
        <w:pStyle w:val="Heading4"/>
      </w:pPr>
      <w:r>
        <w:t>Research and report on how different types of noise and lighting conditions can alter extracted features from images.</w:t>
      </w:r>
    </w:p>
    <w:p>
      <w:pPr>
        <w:pStyle w:val="Heading5"/>
      </w:pPr>
      <w:r>
        <w:t>Objective</w:t>
      </w:r>
    </w:p>
    <w:p>
      <w:r>
        <w:t>lo_11_04</w:t>
      </w:r>
    </w:p>
    <w:p>
      <w:pPr>
        <w:pStyle w:val="Heading5"/>
      </w:pPr>
      <w:r>
        <w:t>Type</w:t>
      </w:r>
    </w:p>
    <w:p>
      <w:r>
        <w:t>research_paper</w:t>
      </w:r>
    </w:p>
    <w:p>
      <w:pPr>
        <w:pStyle w:val="Heading4"/>
      </w:pPr>
      <w:r>
        <w:t>Develop a project that outlines a sequence of image-processing steps for a practical application.</w:t>
      </w:r>
    </w:p>
    <w:p>
      <w:pPr>
        <w:pStyle w:val="Heading5"/>
      </w:pPr>
      <w:r>
        <w:t>Objective</w:t>
      </w:r>
    </w:p>
    <w:p>
      <w:r>
        <w:t>lo_11_05</w:t>
      </w:r>
    </w:p>
    <w:p>
      <w:pPr>
        <w:pStyle w:val="Heading5"/>
      </w:pPr>
      <w:r>
        <w:t>Type</w:t>
      </w:r>
    </w:p>
    <w:p>
      <w:r>
        <w:t>project</w:t>
      </w:r>
    </w:p>
    <w:p>
      <w:pPr>
        <w:pStyle w:val="Heading2"/>
      </w:pPr>
      <w:r>
        <w:t>Performancetaskrubric</w:t>
      </w:r>
    </w:p>
    <w:p>
      <w:pPr>
        <w:pStyle w:val="Heading3"/>
      </w:pPr>
      <w:r>
        <w:t>Title</w:t>
      </w:r>
    </w:p>
    <w:p>
      <w:r>
        <w:t>Performance Task Rubric for Image Processing Project</w:t>
      </w:r>
    </w:p>
    <w:p>
      <w:pPr>
        <w:pStyle w:val="Heading3"/>
      </w:pPr>
      <w:r>
        <w:t>Criteria</w:t>
      </w:r>
    </w:p>
    <w:p>
      <w:pPr>
        <w:pStyle w:val="Heading4"/>
      </w:pPr>
      <w:r>
        <w:t>rubric_01</w:t>
      </w:r>
    </w:p>
    <w:p>
      <w:pPr>
        <w:pStyle w:val="Heading5"/>
      </w:pPr>
      <w:r>
        <w:t>Description</w:t>
      </w:r>
    </w:p>
    <w:p>
      <w:r>
        <w:t>Clarity of Image Processing Steps</w:t>
      </w:r>
    </w:p>
    <w:p>
      <w:pPr>
        <w:pStyle w:val="Heading5"/>
      </w:pPr>
      <w:r>
        <w:t>Scale</w:t>
      </w:r>
    </w:p>
    <w:p>
      <w:pPr>
        <w:pStyle w:val="Heading6"/>
      </w:pPr>
      <w:r>
        <w:t>1</w:t>
      </w:r>
    </w:p>
    <w:p>
      <w:r>
        <w:t>Unclear</w:t>
      </w:r>
    </w:p>
    <w:p>
      <w:pPr>
        <w:pStyle w:val="Heading6"/>
      </w:pPr>
      <w:r>
        <w:t>2</w:t>
      </w:r>
    </w:p>
    <w:p>
      <w:r>
        <w:t>Somewhat clear</w:t>
      </w:r>
    </w:p>
    <w:p>
      <w:pPr>
        <w:pStyle w:val="Heading6"/>
      </w:pPr>
      <w:r>
        <w:t>3</w:t>
      </w:r>
    </w:p>
    <w:p>
      <w:r>
        <w:t>Clear</w:t>
      </w:r>
    </w:p>
    <w:p>
      <w:pPr>
        <w:pStyle w:val="Heading6"/>
      </w:pPr>
      <w:r>
        <w:t>4</w:t>
      </w:r>
    </w:p>
    <w:p>
      <w:r>
        <w:t>Very clear</w:t>
      </w:r>
    </w:p>
    <w:p>
      <w:pPr>
        <w:pStyle w:val="Heading4"/>
      </w:pPr>
      <w:r>
        <w:t>rubric_02</w:t>
      </w:r>
    </w:p>
    <w:p>
      <w:pPr>
        <w:pStyle w:val="Heading5"/>
      </w:pPr>
      <w:r>
        <w:t>Description</w:t>
      </w:r>
    </w:p>
    <w:p>
      <w:r>
        <w:t>Effectiveness of the Approach</w:t>
      </w:r>
    </w:p>
    <w:p>
      <w:pPr>
        <w:pStyle w:val="Heading5"/>
      </w:pPr>
      <w:r>
        <w:t>Scale</w:t>
      </w:r>
    </w:p>
    <w:p>
      <w:pPr>
        <w:pStyle w:val="Heading6"/>
      </w:pPr>
      <w:r>
        <w:t>1</w:t>
      </w:r>
    </w:p>
    <w:p>
      <w:r>
        <w:t>Ineffective</w:t>
      </w:r>
    </w:p>
    <w:p>
      <w:pPr>
        <w:pStyle w:val="Heading6"/>
      </w:pPr>
      <w:r>
        <w:t>2</w:t>
      </w:r>
    </w:p>
    <w:p>
      <w:r>
        <w:t>Somewhat effective</w:t>
      </w:r>
    </w:p>
    <w:p>
      <w:pPr>
        <w:pStyle w:val="Heading6"/>
      </w:pPr>
      <w:r>
        <w:t>3</w:t>
      </w:r>
    </w:p>
    <w:p>
      <w:r>
        <w:t>Effective</w:t>
      </w:r>
    </w:p>
    <w:p>
      <w:pPr>
        <w:pStyle w:val="Heading6"/>
      </w:pPr>
      <w:r>
        <w:t>4</w:t>
      </w:r>
    </w:p>
    <w:p>
      <w:r>
        <w:t>Highly effective</w:t>
      </w:r>
    </w:p>
    <w:p>
      <w:pPr>
        <w:pStyle w:val="Heading4"/>
      </w:pPr>
      <w:r>
        <w:t>rubric_03</w:t>
      </w:r>
    </w:p>
    <w:p>
      <w:pPr>
        <w:pStyle w:val="Heading5"/>
      </w:pPr>
      <w:r>
        <w:t>Description</w:t>
      </w:r>
    </w:p>
    <w:p>
      <w:r>
        <w:t>Depth of Analysis</w:t>
      </w:r>
    </w:p>
    <w:p>
      <w:pPr>
        <w:pStyle w:val="Heading5"/>
      </w:pPr>
      <w:r>
        <w:t>Scale</w:t>
      </w:r>
    </w:p>
    <w:p>
      <w:pPr>
        <w:pStyle w:val="Heading6"/>
      </w:pPr>
      <w:r>
        <w:t>1</w:t>
      </w:r>
    </w:p>
    <w:p>
      <w:r>
        <w:t>Shallow</w:t>
      </w:r>
    </w:p>
    <w:p>
      <w:pPr>
        <w:pStyle w:val="Heading6"/>
      </w:pPr>
      <w:r>
        <w:t>2</w:t>
      </w:r>
    </w:p>
    <w:p>
      <w:r>
        <w:t>Somewhat deep</w:t>
      </w:r>
    </w:p>
    <w:p>
      <w:pPr>
        <w:pStyle w:val="Heading6"/>
      </w:pPr>
      <w:r>
        <w:t>3</w:t>
      </w:r>
    </w:p>
    <w:p>
      <w:r>
        <w:t>Deep</w:t>
      </w:r>
    </w:p>
    <w:p>
      <w:pPr>
        <w:pStyle w:val="Heading6"/>
      </w:pPr>
      <w:r>
        <w:t>4</w:t>
      </w:r>
    </w:p>
    <w:p>
      <w:r>
        <w:t>Very deep</w:t>
      </w:r>
    </w:p>
    <w:p>
      <w:pPr>
        <w:pStyle w:val="Heading4"/>
      </w:pPr>
      <w:r>
        <w:t>rubric_04</w:t>
      </w:r>
    </w:p>
    <w:p>
      <w:pPr>
        <w:pStyle w:val="Heading5"/>
      </w:pPr>
      <w:r>
        <w:t>Description</w:t>
      </w:r>
    </w:p>
    <w:p>
      <w:r>
        <w:t>Creativity in Design</w:t>
      </w:r>
    </w:p>
    <w:p>
      <w:pPr>
        <w:pStyle w:val="Heading5"/>
      </w:pPr>
      <w:r>
        <w:t>Scale</w:t>
      </w:r>
    </w:p>
    <w:p>
      <w:pPr>
        <w:pStyle w:val="Heading6"/>
      </w:pPr>
      <w:r>
        <w:t>1</w:t>
      </w:r>
    </w:p>
    <w:p>
      <w:r>
        <w:t>Not creative</w:t>
      </w:r>
    </w:p>
    <w:p>
      <w:pPr>
        <w:pStyle w:val="Heading6"/>
      </w:pPr>
      <w:r>
        <w:t>2</w:t>
      </w:r>
    </w:p>
    <w:p>
      <w:r>
        <w:t>Somewhat creative</w:t>
      </w:r>
    </w:p>
    <w:p>
      <w:pPr>
        <w:pStyle w:val="Heading6"/>
      </w:pPr>
      <w:r>
        <w:t>3</w:t>
      </w:r>
    </w:p>
    <w:p>
      <w:r>
        <w:t>Creative</w:t>
      </w:r>
    </w:p>
    <w:p>
      <w:pPr>
        <w:pStyle w:val="Heading6"/>
      </w:pPr>
      <w:r>
        <w:t>4</w:t>
      </w:r>
    </w:p>
    <w:p>
      <w:r>
        <w:t>Highly creative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