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Images into Information</w:t>
      </w:r>
    </w:p>
    <w:p>
      <w:r>
        <w:rPr>
          <w:color w:val="606060"/>
          <w:sz w:val="22"/>
        </w:rPr>
        <w:t>module_11 | Grade 8-12 | 4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Terminology</w:t>
      </w:r>
    </w:p>
    <w:p>
      <w:r>
        <w:t>3D scanning</w:t>
      </w:r>
    </w:p>
    <w:p>
      <w:r>
        <w:t>Consistent: True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Terminology</w:t>
      </w:r>
    </w:p>
    <w:p>
      <w:r>
        <w:t>3D modeling</w:t>
      </w:r>
    </w:p>
    <w:p>
      <w:r>
        <w:t>Consistent: True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Terminology</w:t>
      </w:r>
    </w:p>
    <w:p>
      <w:r>
        <w:t>point cloud</w:t>
      </w:r>
    </w:p>
    <w:p>
      <w:r>
        <w:t>Consistent: True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Terminology</w:t>
      </w:r>
    </w:p>
    <w:p>
      <w:r>
        <w:t>3D reconstruction</w:t>
      </w:r>
    </w:p>
    <w:p>
      <w:r>
        <w:t>Consistent: False</w:t>
      </w:r>
    </w:p>
    <w:p>
      <w:pPr>
        <w:pStyle w:val="Heading4"/>
      </w:pPr>
      <w:r>
        <w:t>Issue</w:t>
      </w:r>
    </w:p>
    <w:p>
      <w:r>
        <w:t>Uses '3D reconstruction' interchangeably with '3D scanning', which can lead to misunderstanding.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Understand the basics of 3D scanning.</w:t>
      </w:r>
    </w:p>
    <w:p>
      <w:r>
        <w:t>Aligned: True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</w:t>
      </w:r>
    </w:p>
    <w:p>
      <w:r>
        <w:t>Apply 3D modeling techniques.</w:t>
      </w:r>
    </w:p>
    <w:p>
      <w:r>
        <w:t>Aligned: True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Analyze point clouds.</w:t>
      </w:r>
    </w:p>
    <w:p>
      <w:r>
        <w:t>Aligned: True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Objective</w:t>
      </w:r>
    </w:p>
    <w:p>
      <w:r>
        <w:t>Differentiate between 3D scanning and 3D printing.</w:t>
      </w:r>
    </w:p>
    <w:p>
      <w:r>
        <w:t>Aligned: False</w:t>
      </w:r>
    </w:p>
    <w:p>
      <w:pPr>
        <w:pStyle w:val="Heading4"/>
      </w:pPr>
      <w:r>
        <w:t>Issue</w:t>
      </w:r>
    </w:p>
    <w:p>
      <w:r>
        <w:t>The differentiation is not clearly addressed in the content.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Introduction, Hands-on Activity, Review</w:t>
      </w:r>
    </w:p>
    <w:p>
      <w:r>
        <w:t>Aligned: True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Introduction, Lecture, Practical Application</w:t>
      </w:r>
    </w:p>
    <w:p>
      <w:r>
        <w:t>Aligned: False</w:t>
      </w:r>
    </w:p>
    <w:p>
      <w:pPr>
        <w:pStyle w:val="Heading4"/>
      </w:pPr>
      <w:r>
        <w:t>Issue</w:t>
      </w:r>
    </w:p>
    <w:p>
      <w:r>
        <w:t>Lacks a structured review session.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Introduction, Analysis, Discussion</w:t>
      </w:r>
    </w:p>
    <w:p>
      <w:r>
        <w:t>Aligned: True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Structure</w:t>
      </w:r>
    </w:p>
    <w:p>
      <w:r>
        <w:t>Introduction, Application, Evaluation</w:t>
      </w:r>
    </w:p>
    <w:p>
      <w:r>
        <w:t>Aligned: False</w:t>
      </w:r>
    </w:p>
    <w:p>
      <w:pPr>
        <w:pStyle w:val="Heading4"/>
      </w:pPr>
      <w:r>
        <w:t>Issue</w:t>
      </w:r>
    </w:p>
    <w:p>
      <w:r>
        <w:t>Evaluation does not connect back to initial learning objectives.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on 3D scanning principles</w:t>
      </w:r>
    </w:p>
    <w:p>
      <w:r>
        <w:t>Aligned: True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Project on 3D modeling</w:t>
      </w:r>
    </w:p>
    <w:p>
      <w:r>
        <w:t>Aligned: True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Report on point cloud analysis</w:t>
      </w:r>
    </w:p>
    <w:p>
      <w:r>
        <w:t>Aligned: True</w:t>
      </w:r>
    </w:p>
    <w:p>
      <w:pPr>
        <w:pStyle w:val="Heading4"/>
      </w:pPr>
      <w:r>
        <w:t>Artifact</w:t>
      </w:r>
    </w:p>
    <w:p>
      <w:r>
        <w:t>Artifact D</w:t>
      </w:r>
    </w:p>
    <w:p>
      <w:pPr>
        <w:pStyle w:val="Heading4"/>
      </w:pPr>
      <w:r>
        <w:t>Assessment</w:t>
      </w:r>
    </w:p>
    <w:p>
      <w:r>
        <w:t>Test on 3D printing concepts</w:t>
      </w:r>
    </w:p>
    <w:p>
      <w:r>
        <w:t>Aligned: False</w:t>
      </w:r>
    </w:p>
    <w:p>
      <w:pPr>
        <w:pStyle w:val="Heading4"/>
      </w:pPr>
      <w:r>
        <w:t>Issue</w:t>
      </w:r>
    </w:p>
    <w:p>
      <w:r>
        <w:t>Focus on 3D printing does not align with the learning objective regarding scanning.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