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Smart Garden Design Challenge</w:t>
      </w:r>
    </w:p>
    <w:p>
      <w:r>
        <w:rPr>
          <w:color w:val="606060"/>
          <w:sz w:val="22"/>
        </w:rPr>
        <w:t>module_11 | Grade 8-12 | 4 days</w:t>
      </w:r>
    </w:p>
    <w:p/>
    <w:p>
      <w:pPr>
        <w:pStyle w:val="Heading1"/>
      </w:pPr>
      <w:r>
        <w:t>Problem Statement</w:t>
      </w:r>
    </w:p>
    <w:p>
      <w:r>
        <w:t>Imagine you are tasked with designing a smart garden that optimizes plant growth using advanced technology. Your goal is to create a garden that monitors environmental conditions and provides insights to improve plant health. Utilize structured optical projection and sensor fusion techniques to gather data about light levels, moisture, and temperature. How will you design your garden and what technologies will you implement?</w:t>
      </w:r>
    </w:p>
    <w:p>
      <w:pPr>
        <w:pStyle w:val="Heading1"/>
      </w:pPr>
      <w:r>
        <w:t>Constraints</w:t>
      </w:r>
    </w:p>
    <w:p>
      <w:pPr>
        <w:pStyle w:val="ListBullet"/>
      </w:pPr>
      <w:r>
        <w:t>The garden must be no larger than 10 square meters.</w:t>
      </w:r>
    </w:p>
    <w:p>
      <w:pPr>
        <w:pStyle w:val="ListBullet"/>
      </w:pPr>
      <w:r>
        <w:t>You must incorporate at least three different types of sensors (e.g., light, moisture, temperature).</w:t>
      </w:r>
    </w:p>
    <w:p>
      <w:pPr>
        <w:pStyle w:val="ListBullet"/>
      </w:pPr>
      <w:r>
        <w:t>The design should include a system for data collection and analysis.</w:t>
      </w:r>
    </w:p>
    <w:p>
      <w:pPr>
        <w:pStyle w:val="ListBullet"/>
      </w:pPr>
      <w:r>
        <w:t>Budget for materials should not exceed $500.</w:t>
      </w:r>
    </w:p>
    <w:p>
      <w:pPr>
        <w:pStyle w:val="Heading1"/>
      </w:pPr>
      <w:r>
        <w:t>Success Criteria</w:t>
      </w:r>
    </w:p>
    <w:p>
      <w:pPr>
        <w:pStyle w:val="ListBullet"/>
      </w:pPr>
      <w:r>
        <w:t>The garden design effectively utilizes technology to monitor plant growth conditions.</w:t>
      </w:r>
    </w:p>
    <w:p>
      <w:pPr>
        <w:pStyle w:val="ListBullet"/>
      </w:pPr>
      <w:r>
        <w:t>Data collected from sensors is used to make informed decisions about plant care.</w:t>
      </w:r>
    </w:p>
    <w:p>
      <w:pPr>
        <w:pStyle w:val="ListBullet"/>
      </w:pPr>
      <w:r>
        <w:t>The final presentation includes a clear explanation of the design process and the technology used.</w:t>
      </w:r>
    </w:p>
    <w:p>
      <w:pPr>
        <w:pStyle w:val="ListBullet"/>
      </w:pPr>
      <w:r>
        <w:t>A prototype or model of the garden is created to demonstrate the concepts.</w:t>
      </w:r>
    </w:p>
    <w:p>
      <w:pPr>
        <w:pStyle w:val="Heading1"/>
      </w:pPr>
      <w:r>
        <w:t>Reflection Questions</w:t>
      </w:r>
    </w:p>
    <w:p>
      <w:pPr>
        <w:pStyle w:val="ListBullet"/>
      </w:pPr>
      <w:r>
        <w:t>What challenges did you encounter while designing your smart garden?</w:t>
      </w:r>
    </w:p>
    <w:p>
      <w:pPr>
        <w:pStyle w:val="ListBullet"/>
      </w:pPr>
      <w:r>
        <w:t>How did you decide which sensors to include in your design?</w:t>
      </w:r>
    </w:p>
    <w:p>
      <w:pPr>
        <w:pStyle w:val="ListBullet"/>
      </w:pPr>
      <w:r>
        <w:t>In what ways did the evidence collected from your sensors influence your decisions?</w:t>
      </w:r>
    </w:p>
    <w:p>
      <w:pPr>
        <w:pStyle w:val="ListBullet"/>
      </w:pPr>
      <w:r>
        <w:t>What improvements would you make if you had more time or resources?</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