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Module</w:t>
      </w:r>
    </w:p>
    <w:p>
      <w:r>
        <w:t>Images into Information</w:t>
      </w:r>
    </w:p>
    <w:p>
      <w:pPr>
        <w:pStyle w:val="Heading1"/>
      </w:pPr>
      <w:r>
        <w:t>Technicalexplanations</w:t>
      </w:r>
    </w:p>
    <w:p>
      <w:pPr>
        <w:pStyle w:val="Heading2"/>
      </w:pPr>
      <w:r>
        <w:t>Structuredopticalprojection</w:t>
      </w:r>
    </w:p>
    <w:p>
      <w:pPr>
        <w:pStyle w:val="Heading3"/>
      </w:pPr>
      <w:r>
        <w:t>Description</w:t>
      </w:r>
    </w:p>
    <w:p>
      <w:r>
        <w:t>Structured optical projection involves projecting a series of known patterns onto the object being analyzed. This technique allows for the capture of depth and surface details by analyzing the distortions in the projected patterns.</w:t>
      </w:r>
    </w:p>
    <w:p>
      <w:pPr>
        <w:pStyle w:val="Heading3"/>
      </w:pPr>
      <w:r>
        <w:t>Application</w:t>
      </w:r>
    </w:p>
    <w:p>
      <w:r>
        <w:t>This method is crucial for creating detailed 3D models and is used in conjunction with AI-based analysis to enhance data interpretation.</w:t>
      </w:r>
    </w:p>
    <w:p>
      <w:pPr>
        <w:pStyle w:val="Heading2"/>
      </w:pPr>
      <w:r>
        <w:t>Ai-Basedanalysis</w:t>
      </w:r>
    </w:p>
    <w:p>
      <w:pPr>
        <w:pStyle w:val="Heading3"/>
      </w:pPr>
      <w:r>
        <w:t>Description</w:t>
      </w:r>
    </w:p>
    <w:p>
      <w:r>
        <w:t>AI-based analysis refers to the use of artificial intelligence algorithms to interpret data captured through structured optical projection. These algorithms identify patterns and features that may not be readily apparent.</w:t>
      </w:r>
    </w:p>
    <w:p>
      <w:pPr>
        <w:pStyle w:val="Heading3"/>
      </w:pPr>
      <w:r>
        <w:t>Application</w:t>
      </w:r>
    </w:p>
    <w:p>
      <w:r>
        <w:t>This analysis helps in deriving complex measurements and recognizing objects or features within the data set.</w:t>
      </w:r>
    </w:p>
    <w:p>
      <w:pPr>
        <w:pStyle w:val="Heading2"/>
      </w:pPr>
      <w:r>
        <w:t>Sensorfusion</w:t>
      </w:r>
    </w:p>
    <w:p>
      <w:pPr>
        <w:pStyle w:val="Heading3"/>
      </w:pPr>
      <w:r>
        <w:t>Description</w:t>
      </w:r>
    </w:p>
    <w:p>
      <w:r>
        <w:t>Sensor fusion is the process of integrating data from multiple sensors to improve the accuracy and reliability of the measurements. This technique combines information from various sources to create a comprehensive understanding of the environment.</w:t>
      </w:r>
    </w:p>
    <w:p>
      <w:pPr>
        <w:pStyle w:val="Heading3"/>
      </w:pPr>
      <w:r>
        <w:t>Application</w:t>
      </w:r>
    </w:p>
    <w:p>
      <w:r>
        <w:t>In ASCAND operations, sensor fusion enhances the robustness of data interpretation by cross-referencing measurements.</w:t>
      </w:r>
    </w:p>
    <w:p>
      <w:pPr>
        <w:pStyle w:val="Heading1"/>
      </w:pPr>
      <w:r>
        <w:t>Commonstudentquestions</w:t>
      </w:r>
    </w:p>
    <w:p>
      <w:pPr>
        <w:pStyle w:val="Heading2"/>
      </w:pPr>
      <w:r>
        <w:t>Q1</w:t>
      </w:r>
    </w:p>
    <w:p>
      <w:pPr>
        <w:pStyle w:val="Heading3"/>
      </w:pPr>
      <w:r>
        <w:t>Question</w:t>
      </w:r>
    </w:p>
    <w:p>
      <w:r>
        <w:t>What is the difference between measurement, calculation, and estimation?</w:t>
      </w:r>
    </w:p>
    <w:p>
      <w:pPr>
        <w:pStyle w:val="Heading3"/>
      </w:pPr>
      <w:r>
        <w:t>Answer</w:t>
      </w:r>
    </w:p>
    <w:p>
      <w:r>
        <w:t>Measurement refers to obtaining direct data from a sensor, calculation involves deriving values from existing measurements using mathematical formulas, and estimation is when AI infers values based on patterns and historical data.</w:t>
      </w:r>
    </w:p>
    <w:p>
      <w:pPr>
        <w:pStyle w:val="Heading2"/>
      </w:pPr>
      <w:r>
        <w:t>Q2</w:t>
      </w:r>
    </w:p>
    <w:p>
      <w:pPr>
        <w:pStyle w:val="Heading3"/>
      </w:pPr>
      <w:r>
        <w:t>Question</w:t>
      </w:r>
    </w:p>
    <w:p>
      <w:r>
        <w:t>How accurate are the results obtained from ASCAND?</w:t>
      </w:r>
    </w:p>
    <w:p>
      <w:pPr>
        <w:pStyle w:val="Heading3"/>
      </w:pPr>
      <w:r>
        <w:t>Answer</w:t>
      </w:r>
    </w:p>
    <w:p>
      <w:r>
        <w:t>The results from ASCAND are not claimed to be perfect or exact. They provide a high level of accuracy, but factors such as environmental conditions and sensor calibration can affect the outcomes.</w:t>
      </w:r>
    </w:p>
    <w:p>
      <w:pPr>
        <w:pStyle w:val="Heading2"/>
      </w:pPr>
      <w:r>
        <w:t>Q3</w:t>
      </w:r>
    </w:p>
    <w:p>
      <w:pPr>
        <w:pStyle w:val="Heading3"/>
      </w:pPr>
      <w:r>
        <w:t>Question</w:t>
      </w:r>
    </w:p>
    <w:p>
      <w:r>
        <w:t>Can ASCAND be used for all types of surfaces?</w:t>
      </w:r>
    </w:p>
    <w:p>
      <w:pPr>
        <w:pStyle w:val="Heading3"/>
      </w:pPr>
      <w:r>
        <w:t>Answer</w:t>
      </w:r>
    </w:p>
    <w:p>
      <w:r>
        <w:t>ASCAND is versatile, but certain surfaces, particularly those that are highly reflective or transparent, may present challenges. Proper calibration and setup can mitigate some of these issues.</w:t>
      </w:r>
    </w:p>
    <w:p>
      <w:pPr>
        <w:pStyle w:val="Heading1"/>
      </w:pPr>
      <w:r>
        <w:t>Troubleshootingguide</w:t>
      </w:r>
    </w:p>
    <w:p>
      <w:pPr>
        <w:pStyle w:val="Heading2"/>
      </w:pPr>
      <w:r>
        <w:t>Commonissue1</w:t>
      </w:r>
    </w:p>
    <w:p>
      <w:pPr>
        <w:pStyle w:val="Heading3"/>
      </w:pPr>
      <w:r>
        <w:t>Issue</w:t>
      </w:r>
    </w:p>
    <w:p>
      <w:r>
        <w:t>Inconsistent measurement results</w:t>
      </w:r>
    </w:p>
    <w:p>
      <w:pPr>
        <w:pStyle w:val="Heading3"/>
      </w:pPr>
      <w:r>
        <w:t>Possiblecauses</w:t>
      </w:r>
    </w:p>
    <w:p>
      <w:r>
        <w:t>Poor calibration, environmental factors, or incorrect setup.</w:t>
      </w:r>
    </w:p>
    <w:p>
      <w:pPr>
        <w:pStyle w:val="Heading3"/>
      </w:pPr>
      <w:r>
        <w:t>Solutions</w:t>
      </w:r>
    </w:p>
    <w:p>
      <w:r>
        <w:t>Ensure the sensors are calibrated correctly, check for obstructions, and confirm that the setup is appropriate for the surface being measured.</w:t>
      </w:r>
    </w:p>
    <w:p>
      <w:pPr>
        <w:pStyle w:val="Heading2"/>
      </w:pPr>
      <w:r>
        <w:t>Commonissue2</w:t>
      </w:r>
    </w:p>
    <w:p>
      <w:pPr>
        <w:pStyle w:val="Heading3"/>
      </w:pPr>
      <w:r>
        <w:t>Issue</w:t>
      </w:r>
    </w:p>
    <w:p>
      <w:r>
        <w:t>Data not being captured</w:t>
      </w:r>
    </w:p>
    <w:p>
      <w:pPr>
        <w:pStyle w:val="Heading3"/>
      </w:pPr>
      <w:r>
        <w:t>Possiblecauses</w:t>
      </w:r>
    </w:p>
    <w:p>
      <w:r>
        <w:t>Sensor malfunction or incorrect projection patterns.</w:t>
      </w:r>
    </w:p>
    <w:p>
      <w:pPr>
        <w:pStyle w:val="Heading3"/>
      </w:pPr>
      <w:r>
        <w:t>Solutions</w:t>
      </w:r>
    </w:p>
    <w:p>
      <w:r>
        <w:t>Inspect the sensors for functionality, ensure the projection patterns are correctly set, and verify the connections.</w:t>
      </w:r>
    </w:p>
    <w:p>
      <w:pPr>
        <w:pStyle w:val="Heading2"/>
      </w:pPr>
      <w:r>
        <w:t>Commonissue3</w:t>
      </w:r>
    </w:p>
    <w:p>
      <w:pPr>
        <w:pStyle w:val="Heading3"/>
      </w:pPr>
      <w:r>
        <w:t>Issue</w:t>
      </w:r>
    </w:p>
    <w:p>
      <w:r>
        <w:t>AI analysis not producing expected results</w:t>
      </w:r>
    </w:p>
    <w:p>
      <w:pPr>
        <w:pStyle w:val="Heading3"/>
      </w:pPr>
      <w:r>
        <w:t>Possiblecauses</w:t>
      </w:r>
    </w:p>
    <w:p>
      <w:r>
        <w:t>Insufficient training data or model misconfiguration.</w:t>
      </w:r>
    </w:p>
    <w:p>
      <w:pPr>
        <w:pStyle w:val="Heading3"/>
      </w:pPr>
      <w:r>
        <w:t>Solutions</w:t>
      </w:r>
    </w:p>
    <w:p>
      <w:r>
        <w:t>Review the AI model's training data and parameters, and adjust as necessary to improve inference accuracy.</w:t>
      </w:r>
    </w:p>
    <w:p>
      <w:pPr>
        <w:pStyle w:val="Heading1"/>
      </w:pPr>
      <w:r>
        <w:t>Additionalresources</w:t>
      </w:r>
    </w:p>
    <w:p>
      <w:pPr>
        <w:pStyle w:val="Heading2"/>
      </w:pPr>
      <w:r>
        <w:t>Resource1</w:t>
      </w:r>
    </w:p>
    <w:p>
      <w:pPr>
        <w:pStyle w:val="Heading3"/>
      </w:pPr>
      <w:r>
        <w:t>Title</w:t>
      </w:r>
    </w:p>
    <w:p>
      <w:r>
        <w:t>Introduction to Structured Optical Projection</w:t>
      </w:r>
    </w:p>
    <w:p>
      <w:pPr>
        <w:pStyle w:val="Heading3"/>
      </w:pPr>
      <w:r>
        <w:t>Link</w:t>
      </w:r>
    </w:p>
    <w:p>
      <w:r>
        <w:t>https://example.com/structured-optical-projection</w:t>
      </w:r>
    </w:p>
    <w:p>
      <w:pPr>
        <w:pStyle w:val="Heading2"/>
      </w:pPr>
      <w:r>
        <w:t>Resource2</w:t>
      </w:r>
    </w:p>
    <w:p>
      <w:pPr>
        <w:pStyle w:val="Heading3"/>
      </w:pPr>
      <w:r>
        <w:t>Title</w:t>
      </w:r>
    </w:p>
    <w:p>
      <w:r>
        <w:t>AI in Data Analysis: Techniques and Applications</w:t>
      </w:r>
    </w:p>
    <w:p>
      <w:pPr>
        <w:pStyle w:val="Heading3"/>
      </w:pPr>
      <w:r>
        <w:t>Link</w:t>
      </w:r>
    </w:p>
    <w:p>
      <w:r>
        <w:t>https://example.com/ai-data-analysis</w:t>
      </w:r>
    </w:p>
    <w:p>
      <w:pPr>
        <w:pStyle w:val="Heading2"/>
      </w:pPr>
      <w:r>
        <w:t>Resource3</w:t>
      </w:r>
    </w:p>
    <w:p>
      <w:pPr>
        <w:pStyle w:val="Heading3"/>
      </w:pPr>
      <w:r>
        <w:t>Title</w:t>
      </w:r>
    </w:p>
    <w:p>
      <w:r>
        <w:t>Sensor Fusion: Principles and Practices</w:t>
      </w:r>
    </w:p>
    <w:p>
      <w:pPr>
        <w:pStyle w:val="Heading3"/>
      </w:pPr>
      <w:r>
        <w:t>Link</w:t>
      </w:r>
    </w:p>
    <w:p>
      <w:r>
        <w:t>https://example.com/sensor-fusion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