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3D Scanning Fundamentals</w:t>
      </w:r>
    </w:p>
    <w:p>
      <w:r>
        <w:rPr>
          <w:color w:val="606060"/>
          <w:sz w:val="22"/>
        </w:rPr>
        <w:t>module_11 | Grade 8-12 | 4 days</w:t>
      </w:r>
    </w:p>
    <w:p/>
    <w:p>
      <w:pPr>
        <w:pStyle w:val="Heading1"/>
      </w:pPr>
      <w:r>
        <w:t>Module</w:t>
      </w:r>
    </w:p>
    <w:p>
      <w:r>
        <w:t>3D Scanning Fundamentals</w:t>
      </w:r>
    </w:p>
    <w:p>
      <w:pPr>
        <w:pStyle w:val="Heading1"/>
      </w:pPr>
      <w:r>
        <w:t>Findings</w:t>
      </w:r>
    </w:p>
    <w:p>
      <w:pPr>
        <w:pStyle w:val="Heading2"/>
      </w:pPr>
      <w:r>
        <w:t>Technical Accuracy</w:t>
      </w:r>
    </w:p>
    <w:p>
      <w:pPr>
        <w:pStyle w:val="Heading3"/>
      </w:pPr>
      <w:r>
        <w:t>Issues</w:t>
      </w:r>
    </w:p>
    <w:p>
      <w:pPr>
        <w:pStyle w:val="Heading5"/>
      </w:pPr>
      <w:r>
        <w:t>Artifact</w:t>
      </w:r>
    </w:p>
    <w:p>
      <w:r>
        <w:t>Introduction to 3D Scanning</w:t>
      </w:r>
    </w:p>
    <w:p>
      <w:pPr>
        <w:pStyle w:val="Heading5"/>
      </w:pPr>
      <w:r>
        <w:t>Description</w:t>
      </w:r>
    </w:p>
    <w:p>
      <w:r>
        <w:t>States that 3D scanning captures color information using only laser triangulation, which is incorrect. Laser triangulation measures distance, while color information is often captured using cameras or other sensors.</w:t>
      </w:r>
    </w:p>
    <w:p>
      <w:pPr>
        <w:pStyle w:val="Heading5"/>
      </w:pPr>
      <w:r>
        <w:t>Severity</w:t>
      </w:r>
    </w:p>
    <w:p>
      <w:r>
        <w:t>high</w:t>
      </w:r>
    </w:p>
    <w:p>
      <w:pPr>
        <w:pStyle w:val="Heading5"/>
      </w:pPr>
      <w:r>
        <w:t>Artifact</w:t>
      </w:r>
    </w:p>
    <w:p>
      <w:r>
        <w:t>3D Scanning Techniques</w:t>
      </w:r>
    </w:p>
    <w:p>
      <w:pPr>
        <w:pStyle w:val="Heading5"/>
      </w:pPr>
      <w:r>
        <w:t>Description</w:t>
      </w:r>
    </w:p>
    <w:p>
      <w:r>
        <w:t>Mentions that all 3D scanners work using the same principles. This is misleading as there are various types of scanners (e.g., laser, structured light, photogrammetry) that operate based on different principles.</w:t>
      </w:r>
    </w:p>
    <w:p>
      <w:pPr>
        <w:pStyle w:val="Heading5"/>
      </w:pPr>
      <w:r>
        <w:t>Severity</w:t>
      </w:r>
    </w:p>
    <w:p>
      <w:r>
        <w:t>medium</w:t>
      </w:r>
    </w:p>
    <w:p>
      <w:pPr>
        <w:pStyle w:val="Heading2"/>
      </w:pPr>
      <w:r>
        <w:t>Pedagogical Quality</w:t>
      </w:r>
    </w:p>
    <w:p>
      <w:pPr>
        <w:pStyle w:val="Heading3"/>
      </w:pPr>
      <w:r>
        <w:t>Strengths</w:t>
      </w:r>
    </w:p>
    <w:p>
      <w:pPr>
        <w:pStyle w:val="Heading5"/>
      </w:pPr>
      <w:r>
        <w:t>Artifact</w:t>
      </w:r>
    </w:p>
    <w:p>
      <w:r>
        <w:t>3D Scanning Applications</w:t>
      </w:r>
    </w:p>
    <w:p>
      <w:pPr>
        <w:pStyle w:val="Heading5"/>
      </w:pPr>
      <w:r>
        <w:t>Description</w:t>
      </w:r>
    </w:p>
    <w:p>
      <w:r>
        <w:t>Provides real-world examples of how 3D scanning is used in different industries, enhancing student engagement.</w:t>
      </w:r>
    </w:p>
    <w:p>
      <w:pPr>
        <w:pStyle w:val="Heading3"/>
      </w:pPr>
      <w:r>
        <w:t>Areas For Improvement</w:t>
      </w:r>
    </w:p>
    <w:p>
      <w:pPr>
        <w:pStyle w:val="Heading5"/>
      </w:pPr>
      <w:r>
        <w:t>Artifact</w:t>
      </w:r>
    </w:p>
    <w:p>
      <w:r>
        <w:t>Hands-On Activity Guide</w:t>
      </w:r>
    </w:p>
    <w:p>
      <w:pPr>
        <w:pStyle w:val="Heading5"/>
      </w:pPr>
      <w:r>
        <w:t>Description</w:t>
      </w:r>
    </w:p>
    <w:p>
      <w:r>
        <w:t>The instructions for the hands-on activity are unclear, which may lead to student confusion. More detailed steps and expected outcomes are needed.</w:t>
      </w:r>
    </w:p>
    <w:p>
      <w:pPr>
        <w:pStyle w:val="Heading2"/>
      </w:pPr>
      <w:r>
        <w:t>Cross Artifact Consistency</w:t>
      </w:r>
    </w:p>
    <w:p>
      <w:pPr>
        <w:pStyle w:val="Heading3"/>
      </w:pPr>
      <w:r>
        <w:t>Issues</w:t>
      </w:r>
    </w:p>
    <w:p>
      <w:pPr>
        <w:pStyle w:val="Heading5"/>
      </w:pPr>
      <w:r>
        <w:t>Artifacts</w:t>
      </w:r>
    </w:p>
    <w:p>
      <w:pPr>
        <w:pStyle w:val="ListBullet"/>
      </w:pPr>
      <w:r>
        <w:t>Introduction to 3D Scanning</w:t>
      </w:r>
    </w:p>
    <w:p>
      <w:pPr>
        <w:pStyle w:val="ListBullet"/>
      </w:pPr>
      <w:r>
        <w:t>3D Scanning Techniques</w:t>
      </w:r>
    </w:p>
    <w:p>
      <w:pPr>
        <w:pStyle w:val="Heading5"/>
      </w:pPr>
      <w:r>
        <w:t>Description</w:t>
      </w:r>
    </w:p>
    <w:p>
      <w:r>
        <w:t>The definition of 3D scanning varies between the two artifacts. The introduction describes it as a process for creating digital models, while the techniques section emphasizes measurement accuracy, leading to potential confusion.</w:t>
      </w:r>
    </w:p>
    <w:p>
      <w:pPr>
        <w:pStyle w:val="Heading2"/>
      </w:pPr>
      <w:r>
        <w:t>Terminology Consistency</w:t>
      </w:r>
    </w:p>
    <w:p>
      <w:pPr>
        <w:pStyle w:val="Heading3"/>
      </w:pPr>
      <w:r>
        <w:t>Issues</w:t>
      </w:r>
    </w:p>
    <w:p>
      <w:pPr>
        <w:pStyle w:val="Heading5"/>
      </w:pPr>
      <w:r>
        <w:t>Artifact</w:t>
      </w:r>
    </w:p>
    <w:p>
      <w:r>
        <w:t>3D Scanning Basics</w:t>
      </w:r>
    </w:p>
    <w:p>
      <w:pPr>
        <w:pStyle w:val="Heading5"/>
      </w:pPr>
      <w:r>
        <w:t>Description</w:t>
      </w:r>
    </w:p>
    <w:p>
      <w:r>
        <w:t>Uses the term 'depth perception' interchangeably with 'depth measurement,' which can cause misunderstanding. These terms refer to different concepts in the context of 3D scanning.</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