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Images into Information</w:t>
      </w:r>
    </w:p>
    <w:p>
      <w:r>
        <w:rPr>
          <w:color w:val="606060"/>
          <w:sz w:val="22"/>
        </w:rPr>
        <w:t>module_11 | Grade 8-12 | 4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image processing</w:t>
      </w:r>
    </w:p>
    <w:p>
      <w:pPr>
        <w:pStyle w:val="Heading3"/>
      </w:pPr>
      <w:r>
        <w:t>Definition</w:t>
      </w:r>
    </w:p>
    <w:p>
      <w:r>
        <w:t>A method of manipulating digital images using algorithms to enhance or extract information.</w:t>
      </w:r>
    </w:p>
    <w:p>
      <w:pPr>
        <w:pStyle w:val="Heading3"/>
      </w:pPr>
      <w:r>
        <w:t>Example</w:t>
      </w:r>
    </w:p>
    <w:p>
      <w:r>
        <w:t>Adjusting the brightness and contrast of a photograph to improve its visual quality.</w:t>
      </w:r>
    </w:p>
    <w:p>
      <w:pPr>
        <w:pStyle w:val="Heading3"/>
      </w:pPr>
      <w:r>
        <w:t>Visual Description</w:t>
      </w:r>
    </w:p>
    <w:p>
      <w:r>
        <w:t>An illustration showing a before and after comparison of an image with altered brightness and contrast settings.</w:t>
      </w:r>
    </w:p>
    <w:p>
      <w:pPr>
        <w:pStyle w:val="Heading2"/>
      </w:pPr>
      <w:r>
        <w:t>gradient</w:t>
      </w:r>
    </w:p>
    <w:p>
      <w:pPr>
        <w:pStyle w:val="Heading3"/>
      </w:pPr>
      <w:r>
        <w:t>Definition</w:t>
      </w:r>
    </w:p>
    <w:p>
      <w:r>
        <w:t>A change in intensity or color in an image, which indicates the direction and rate of change.</w:t>
      </w:r>
    </w:p>
    <w:p>
      <w:pPr>
        <w:pStyle w:val="Heading3"/>
      </w:pPr>
      <w:r>
        <w:t>Example</w:t>
      </w:r>
    </w:p>
    <w:p>
      <w:r>
        <w:t>The smooth transition from dark to light in a shaded area of an image.</w:t>
      </w:r>
    </w:p>
    <w:p>
      <w:pPr>
        <w:pStyle w:val="Heading3"/>
      </w:pPr>
      <w:r>
        <w:t>Visual Description</w:t>
      </w:r>
    </w:p>
    <w:p>
      <w:r>
        <w:t>A diagram showing a color gradient, transitioning smoothly from one color to another.</w:t>
      </w:r>
    </w:p>
    <w:p>
      <w:pPr>
        <w:pStyle w:val="Heading2"/>
      </w:pPr>
      <w:r>
        <w:t>edge</w:t>
      </w:r>
    </w:p>
    <w:p>
      <w:pPr>
        <w:pStyle w:val="Heading3"/>
      </w:pPr>
      <w:r>
        <w:t>Definition</w:t>
      </w:r>
    </w:p>
    <w:p>
      <w:r>
        <w:t>A significant change in intensity or color that defines the boundary between different regions in an image.</w:t>
      </w:r>
    </w:p>
    <w:p>
      <w:pPr>
        <w:pStyle w:val="Heading3"/>
      </w:pPr>
      <w:r>
        <w:t>Example</w:t>
      </w:r>
    </w:p>
    <w:p>
      <w:r>
        <w:t>The outline of an object, such as the edge of a building against the sky.</w:t>
      </w:r>
    </w:p>
    <w:p>
      <w:pPr>
        <w:pStyle w:val="Heading3"/>
      </w:pPr>
      <w:r>
        <w:t>Visual Description</w:t>
      </w:r>
    </w:p>
    <w:p>
      <w:r>
        <w:t>An image highlighting the edges of various objects within a scene, possibly with a contrasting color to emphasize the boundaries.</w:t>
      </w:r>
    </w:p>
    <w:p>
      <w:pPr>
        <w:pStyle w:val="Heading2"/>
      </w:pPr>
      <w:r>
        <w:t>corner</w:t>
      </w:r>
    </w:p>
    <w:p>
      <w:pPr>
        <w:pStyle w:val="Heading3"/>
      </w:pPr>
      <w:r>
        <w:t>Definition</w:t>
      </w:r>
    </w:p>
    <w:p>
      <w:r>
        <w:t>A point in an image where two edges meet, often indicating a significant change in direction.</w:t>
      </w:r>
    </w:p>
    <w:p>
      <w:pPr>
        <w:pStyle w:val="Heading3"/>
      </w:pPr>
      <w:r>
        <w:t>Example</w:t>
      </w:r>
    </w:p>
    <w:p>
      <w:r>
        <w:t>The intersection of the walls in a room as seen in a photograph.</w:t>
      </w:r>
    </w:p>
    <w:p>
      <w:pPr>
        <w:pStyle w:val="Heading3"/>
      </w:pPr>
      <w:r>
        <w:t>Visual Description</w:t>
      </w:r>
    </w:p>
    <w:p>
      <w:r>
        <w:t>An illustration showing several corners in a geometric shape, with arrows indicating the meeting points of edges.</w:t>
      </w:r>
    </w:p>
    <w:p>
      <w:pPr>
        <w:pStyle w:val="Heading2"/>
      </w:pPr>
      <w:r>
        <w:t>feature</w:t>
      </w:r>
    </w:p>
    <w:p>
      <w:pPr>
        <w:pStyle w:val="Heading3"/>
      </w:pPr>
      <w:r>
        <w:t>Definition</w:t>
      </w:r>
    </w:p>
    <w:p>
      <w:r>
        <w:t>An identifiable part or characteristic of an image that can be detected and analyzed.</w:t>
      </w:r>
    </w:p>
    <w:p>
      <w:pPr>
        <w:pStyle w:val="Heading3"/>
      </w:pPr>
      <w:r>
        <w:t>Example</w:t>
      </w:r>
    </w:p>
    <w:p>
      <w:r>
        <w:t>Facial features such as eyes, nose, and mouth in a portrait image.</w:t>
      </w:r>
    </w:p>
    <w:p>
      <w:pPr>
        <w:pStyle w:val="Heading3"/>
      </w:pPr>
      <w:r>
        <w:t>Visual Description</w:t>
      </w:r>
    </w:p>
    <w:p>
      <w:r>
        <w:t>A close-up image of a face with key features labeled, such as eyes and nose.</w:t>
      </w:r>
    </w:p>
    <w:p>
      <w:pPr>
        <w:pStyle w:val="Heading2"/>
      </w:pPr>
      <w:r>
        <w:t>threshold</w:t>
      </w:r>
    </w:p>
    <w:p>
      <w:pPr>
        <w:pStyle w:val="Heading3"/>
      </w:pPr>
      <w:r>
        <w:t>Definition</w:t>
      </w:r>
    </w:p>
    <w:p>
      <w:r>
        <w:t>A value that separates different classes of pixels in an image, often used in segmentation.</w:t>
      </w:r>
    </w:p>
    <w:p>
      <w:pPr>
        <w:pStyle w:val="Heading3"/>
      </w:pPr>
      <w:r>
        <w:t>Example</w:t>
      </w:r>
    </w:p>
    <w:p>
      <w:r>
        <w:t>Setting a brightness threshold to distinguish between foreground and background in an image.</w:t>
      </w:r>
    </w:p>
    <w:p>
      <w:pPr>
        <w:pStyle w:val="Heading3"/>
      </w:pPr>
      <w:r>
        <w:t>Visual Description</w:t>
      </w:r>
    </w:p>
    <w:p>
      <w:r>
        <w:t>A graph illustrating pixel intensity values, showing the threshold level that divides the pixel classes.</w:t>
      </w:r>
    </w:p>
    <w:p>
      <w:pPr>
        <w:pStyle w:val="Heading2"/>
      </w:pPr>
      <w:r>
        <w:t>filter</w:t>
      </w:r>
    </w:p>
    <w:p>
      <w:pPr>
        <w:pStyle w:val="Heading3"/>
      </w:pPr>
      <w:r>
        <w:t>Definition</w:t>
      </w:r>
    </w:p>
    <w:p>
      <w:r>
        <w:t>A technique applied to an image to enhance certain features or reduce unwanted information.</w:t>
      </w:r>
    </w:p>
    <w:p>
      <w:pPr>
        <w:pStyle w:val="Heading3"/>
      </w:pPr>
      <w:r>
        <w:t>Example</w:t>
      </w:r>
    </w:p>
    <w:p>
      <w:r>
        <w:t>Applying a Gaussian filter to smooth out noise in an image.</w:t>
      </w:r>
    </w:p>
    <w:p>
      <w:pPr>
        <w:pStyle w:val="Heading3"/>
      </w:pPr>
      <w:r>
        <w:t>Visual Description</w:t>
      </w:r>
    </w:p>
    <w:p>
      <w:r>
        <w:t>An image showing the effect of a filter, with one side displaying the original image and the other showing the filtered result.</w:t>
      </w:r>
    </w:p>
    <w:p>
      <w:pPr>
        <w:pStyle w:val="Heading2"/>
      </w:pPr>
      <w:r>
        <w:t>noise</w:t>
      </w:r>
    </w:p>
    <w:p>
      <w:pPr>
        <w:pStyle w:val="Heading3"/>
      </w:pPr>
      <w:r>
        <w:t>Definition</w:t>
      </w:r>
    </w:p>
    <w:p>
      <w:r>
        <w:t>Unwanted random variations in brightness or color in an image that can obscure important information.</w:t>
      </w:r>
    </w:p>
    <w:p>
      <w:pPr>
        <w:pStyle w:val="Heading3"/>
      </w:pPr>
      <w:r>
        <w:t>Example</w:t>
      </w:r>
    </w:p>
    <w:p>
      <w:r>
        <w:t>Graininess in a low-light photograph.</w:t>
      </w:r>
    </w:p>
    <w:p>
      <w:pPr>
        <w:pStyle w:val="Heading3"/>
      </w:pPr>
      <w:r>
        <w:t>Visual Description</w:t>
      </w:r>
    </w:p>
    <w:p>
      <w:r>
        <w:t>An image illustrating a clear photo on one side and a noisy version of the same photo on the other side, highlighting the differences.</w:t>
      </w:r>
    </w:p>
    <w:p>
      <w:pPr>
        <w:pStyle w:val="Heading2"/>
      </w:pPr>
      <w:r>
        <w:t>blur</w:t>
      </w:r>
    </w:p>
    <w:p>
      <w:pPr>
        <w:pStyle w:val="Heading3"/>
      </w:pPr>
      <w:r>
        <w:t>Definition</w:t>
      </w:r>
    </w:p>
    <w:p>
      <w:r>
        <w:t>A reduction in image sharpness, often caused by camera motion or out-of-focus conditions.</w:t>
      </w:r>
    </w:p>
    <w:p>
      <w:pPr>
        <w:pStyle w:val="Heading3"/>
      </w:pPr>
      <w:r>
        <w:t>Example</w:t>
      </w:r>
    </w:p>
    <w:p>
      <w:r>
        <w:t>A photograph of a moving car that appears smeared due to motion blur.</w:t>
      </w:r>
    </w:p>
    <w:p>
      <w:pPr>
        <w:pStyle w:val="Heading3"/>
      </w:pPr>
      <w:r>
        <w:t>Visual Description</w:t>
      </w:r>
    </w:p>
    <w:p>
      <w:r>
        <w:t>An image depicting a sharp photograph next to a blurred version of the same scene, with motion lines indicated.</w:t>
      </w:r>
    </w:p>
    <w:p>
      <w:pPr>
        <w:pStyle w:val="Heading2"/>
      </w:pPr>
      <w:r>
        <w:t>abstraction</w:t>
      </w:r>
    </w:p>
    <w:p>
      <w:pPr>
        <w:pStyle w:val="Heading3"/>
      </w:pPr>
      <w:r>
        <w:t>Definition</w:t>
      </w:r>
    </w:p>
    <w:p>
      <w:r>
        <w:t>The process of simplifying an image by reducing detail while preserving essential features.</w:t>
      </w:r>
    </w:p>
    <w:p>
      <w:pPr>
        <w:pStyle w:val="Heading3"/>
      </w:pPr>
      <w:r>
        <w:t>Example</w:t>
      </w:r>
    </w:p>
    <w:p>
      <w:r>
        <w:t>Creating a stylized representation of a landscape by focusing on shapes and colors rather than realistic details.</w:t>
      </w:r>
    </w:p>
    <w:p>
      <w:pPr>
        <w:pStyle w:val="Heading3"/>
      </w:pPr>
      <w:r>
        <w:t>Visual Description</w:t>
      </w:r>
    </w:p>
    <w:p>
      <w:r>
        <w:t>An artwork that represents a landscape in an abstract form, emphasizing colors and shapes over realistic details.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