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Problem Statement</w:t>
      </w:r>
    </w:p>
    <w:p>
      <w:r>
        <w:t>Entwickle ein System zur Erfassung und Analyse von Umweltdaten in einem städtischen Gebiet. Nutze dabei Technologien wie LiDAR, Sensorfusion und AI, um ein digitales Abbild der Umgebung zu erstellen. Das Ziel ist es, wichtige Umweltdaten wie Luftqualität, Lärmbelastung und Vegetationsdichte zu erfassen und darzustellen.</w:t>
      </w:r>
    </w:p>
    <w:p>
      <w:pPr>
        <w:pStyle w:val="Heading1"/>
      </w:pPr>
      <w:r>
        <w:t>Constraints</w:t>
      </w:r>
    </w:p>
    <w:p>
      <w:pPr>
        <w:pStyle w:val="ListBullet"/>
      </w:pPr>
      <w:r>
        <w:t>Das System muss kosteneffizient sein und ein Budget von 500 Euro nicht überschreiten.</w:t>
      </w:r>
    </w:p>
    <w:p>
      <w:pPr>
        <w:pStyle w:val="ListBullet"/>
      </w:pPr>
      <w:r>
        <w:t>Die verwendeten Technologien müssen für Schüler der Klassen 8-12 zugänglich und verständlich sein.</w:t>
      </w:r>
    </w:p>
    <w:p>
      <w:pPr>
        <w:pStyle w:val="ListBullet"/>
      </w:pPr>
      <w:r>
        <w:t>Die Daten müssen in einem klaren, verständlichen Format (z.B. als Punktwolke oder Mesh) visualisiert werden.</w:t>
      </w:r>
    </w:p>
    <w:p>
      <w:pPr>
        <w:pStyle w:val="ListBullet"/>
      </w:pPr>
      <w:r>
        <w:t>Das Projekt muss innerhalb von 4 Wochen abgeschlossen werden.</w:t>
      </w:r>
    </w:p>
    <w:p>
      <w:pPr>
        <w:pStyle w:val="Heading1"/>
      </w:pPr>
      <w:r>
        <w:t>Success Criteria</w:t>
      </w:r>
    </w:p>
    <w:p>
      <w:pPr>
        <w:pStyle w:val="ListBullet"/>
      </w:pPr>
      <w:r>
        <w:t>Das System kann mindestens drei verschiedene Umweltdaten erfassen und analysieren.</w:t>
      </w:r>
    </w:p>
    <w:p>
      <w:pPr>
        <w:pStyle w:val="ListBullet"/>
      </w:pPr>
      <w:r>
        <w:t>Die Visualisierung der Daten muss sowohl informativ als auch ästhetisch ansprechend sein.</w:t>
      </w:r>
    </w:p>
    <w:p>
      <w:pPr>
        <w:pStyle w:val="ListBullet"/>
      </w:pPr>
      <w:r>
        <w:t>Das Team muss einen schriftlichen Bericht erstellen, der den Prozess, die verwendeten Technologien und die Ergebnisse beschreibt.</w:t>
      </w:r>
    </w:p>
    <w:p>
      <w:pPr>
        <w:pStyle w:val="ListBullet"/>
      </w:pPr>
      <w:r>
        <w:t>Das Projekt muss in einer Präsentation vorgestellt werden, die die Funktionsweise und den Nutzen des Systems erläutert.</w:t>
      </w:r>
    </w:p>
    <w:p>
      <w:pPr>
        <w:pStyle w:val="Heading1"/>
      </w:pPr>
      <w:r>
        <w:t>Reflection Questions</w:t>
      </w:r>
    </w:p>
    <w:p>
      <w:pPr>
        <w:pStyle w:val="ListBullet"/>
      </w:pPr>
      <w:r>
        <w:t>Welche Herausforderungen sind bei der Erfassung und Analyse der Umweltdaten aufgetreten und wie wurden diese überwunden?</w:t>
      </w:r>
    </w:p>
    <w:p>
      <w:pPr>
        <w:pStyle w:val="ListBullet"/>
      </w:pPr>
      <w:r>
        <w:t>Wie hat die Verwendung von AI und Sensorfusion die Genauigkeit und Effizienz des Systems beeinflusst?</w:t>
      </w:r>
    </w:p>
    <w:p>
      <w:pPr>
        <w:pStyle w:val="ListBullet"/>
      </w:pPr>
      <w:r>
        <w:t>Inwiefern könnte das entwickelte System in anderen städtischen Gebieten oder für andere Umweltanwendungen genutzt werden?</w:t>
      </w:r>
    </w:p>
    <w:p>
      <w:pPr>
        <w:pStyle w:val="ListBullet"/>
      </w:pPr>
      <w:r>
        <w:t>Welche ethischen Überlegungen sollten bei der Erfassung und Verwendung von Umweltdaten berücksichtigt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