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Die Beschreibung des 3D-Scannens erwähnt, dass es mit Hilfe von Röntgenstrahlen funktioniert.</w:t>
      </w:r>
    </w:p>
    <w:p>
      <w:pPr>
        <w:pStyle w:val="Heading4"/>
      </w:pPr>
      <w:r>
        <w:t>Correction</w:t>
      </w:r>
    </w:p>
    <w:p>
      <w:r>
        <w:t>3D-Scanning verwendet typischerweise Laser oder Licht, nicht Röntgenstrahlen.</w:t>
      </w:r>
    </w:p>
    <w:p>
      <w:pPr>
        <w:pStyle w:val="Heading4"/>
      </w:pPr>
      <w:r>
        <w:t>Artifact</w:t>
      </w:r>
    </w:p>
    <w:p>
      <w:r>
        <w:t>3D_Scanning_Technologies.docx</w:t>
      </w:r>
    </w:p>
    <w:p>
      <w:pPr>
        <w:pStyle w:val="Heading4"/>
      </w:pPr>
      <w:r>
        <w:t>Issue</w:t>
      </w:r>
    </w:p>
    <w:p>
      <w:r>
        <w:t>Die Erklärung zu den verschiedenen 3D-Scanning-Technologien ist ungenau und vermischt aktive und passive Scanning-Methoden.</w:t>
      </w:r>
    </w:p>
    <w:p>
      <w:pPr>
        <w:pStyle w:val="Heading4"/>
      </w:pPr>
      <w:r>
        <w:t>Correction</w:t>
      </w:r>
    </w:p>
    <w:p>
      <w:r>
        <w:t>Es sollte klar zwischen aktiven (z.B. Laser-Scanning) und passiven (z.B. Fotogrammetrie) Methoden unterschieden werden.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3D_Scanning_Activity_Guide.pdf</w:t>
      </w:r>
    </w:p>
    <w:p>
      <w:pPr>
        <w:pStyle w:val="Heading4"/>
      </w:pPr>
      <w:r>
        <w:t>Issue</w:t>
      </w:r>
    </w:p>
    <w:p>
      <w:r>
        <w:t>Die Aktivität ist nicht ausreichend strukturiert, um Schüler effektiv zu führen.</w:t>
      </w:r>
    </w:p>
    <w:p>
      <w:pPr>
        <w:pStyle w:val="Heading4"/>
      </w:pPr>
      <w:r>
        <w:t>Suggestion</w:t>
      </w:r>
    </w:p>
    <w:p>
      <w:r>
        <w:t>Eine Schritt-für-Schritt-Anleitung sowie klare Lernziele sollten hinzugefügt werden.</w:t>
      </w:r>
    </w:p>
    <w:p>
      <w:pPr>
        <w:pStyle w:val="Heading4"/>
      </w:pPr>
      <w:r>
        <w:t>Artifact</w:t>
      </w:r>
    </w:p>
    <w:p>
      <w:r>
        <w:t>3D_Scanning_Interactive_Lesson.pptx</w:t>
      </w:r>
    </w:p>
    <w:p>
      <w:pPr>
        <w:pStyle w:val="Heading4"/>
      </w:pPr>
      <w:r>
        <w:t>Issue</w:t>
      </w:r>
    </w:p>
    <w:p>
      <w:r>
        <w:t>Die Präsentation enthält viele technische Begriffe ohne Definition.</w:t>
      </w:r>
    </w:p>
    <w:p>
      <w:pPr>
        <w:pStyle w:val="Heading4"/>
      </w:pPr>
      <w:r>
        <w:t>Suggestion</w:t>
      </w:r>
    </w:p>
    <w:p>
      <w:r>
        <w:t>Die Einführung von Schlüsselbegriffen und deren Erklärung wäre hilfreich.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 1</w:t>
      </w:r>
    </w:p>
    <w:p>
      <w:r>
        <w:t>3D_Scanning_Overview.pdf</w:t>
      </w:r>
    </w:p>
    <w:p>
      <w:pPr>
        <w:pStyle w:val="Heading4"/>
      </w:pPr>
      <w:r>
        <w:t>Artifact 2</w:t>
      </w:r>
    </w:p>
    <w:p>
      <w:r>
        <w:t>3D_Scanning_Technologies.docx</w:t>
      </w:r>
    </w:p>
    <w:p>
      <w:pPr>
        <w:pStyle w:val="Heading4"/>
      </w:pPr>
      <w:r>
        <w:t>Issue</w:t>
      </w:r>
    </w:p>
    <w:p>
      <w:r>
        <w:t>Unterschiedliche Informationen über die Genauigkeit von 3D-Scannern.</w:t>
      </w:r>
    </w:p>
    <w:p>
      <w:pPr>
        <w:pStyle w:val="Heading4"/>
      </w:pPr>
      <w:r>
        <w:t>Correction</w:t>
      </w:r>
    </w:p>
    <w:p>
      <w:r>
        <w:t>Beide Artefakte sollten auf denselben aktuellen Forschungsergebnissen basieren.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3D_Scanning_Activity_Guide.pdf</w:t>
      </w:r>
    </w:p>
    <w:p>
      <w:pPr>
        <w:pStyle w:val="Heading4"/>
      </w:pPr>
      <w:r>
        <w:t>Issue</w:t>
      </w:r>
    </w:p>
    <w:p>
      <w:r>
        <w:t>Der Begriff '3D-Erfassung' wird anstelle von '3D-Scanning' verwendet.</w:t>
      </w:r>
    </w:p>
    <w:p>
      <w:pPr>
        <w:pStyle w:val="Heading4"/>
      </w:pPr>
      <w:r>
        <w:t>Suggestion</w:t>
      </w:r>
    </w:p>
    <w:p>
      <w:r>
        <w:t>Einheitliche Verwendung des Begriffs '3D-Scanning' über alle Artefakte hinweg.</w:t>
      </w:r>
    </w:p>
    <w:p>
      <w:pPr>
        <w:pStyle w:val="Heading4"/>
      </w:pPr>
      <w:r>
        <w:t>Artifact</w:t>
      </w:r>
    </w:p>
    <w:p>
      <w:r>
        <w:t>3D_Scanning_Interactive_Lesson.pptx</w:t>
      </w:r>
    </w:p>
    <w:p>
      <w:pPr>
        <w:pStyle w:val="Heading4"/>
      </w:pPr>
      <w:r>
        <w:t>Issue</w:t>
      </w:r>
    </w:p>
    <w:p>
      <w:r>
        <w:t>Die Begriffe 'Modellierung' und 'Scannen' werden synonym verwendet.</w:t>
      </w:r>
    </w:p>
    <w:p>
      <w:pPr>
        <w:pStyle w:val="Heading4"/>
      </w:pPr>
      <w:r>
        <w:t>Suggestion</w:t>
      </w:r>
    </w:p>
    <w:p>
      <w:r>
        <w:t>Klare Unterscheidung zwischen Scannen und Modellierung in den Materialien.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