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Images into Information</w:t>
      </w:r>
    </w:p>
    <w:p>
      <w:r>
        <w:rPr>
          <w:color w:val="606060"/>
          <w:sz w:val="22"/>
        </w:rPr>
        <w:t>module_11 | Grade 8-12 | 4 days</w:t>
      </w:r>
    </w:p>
    <w:p/>
    <w:p>
      <w:pPr>
        <w:pStyle w:val="Heading1"/>
      </w:pPr>
      <w:r>
        <w:t>Vocabulary Cards</w:t>
      </w:r>
    </w:p>
    <w:p>
      <w:pPr>
        <w:pStyle w:val="Heading2"/>
      </w:pPr>
      <w:r>
        <w:t>Bildverarbeitung</w:t>
      </w:r>
    </w:p>
    <w:p>
      <w:pPr>
        <w:pStyle w:val="Heading3"/>
      </w:pPr>
      <w:r>
        <w:t>Definition</w:t>
      </w:r>
    </w:p>
    <w:p>
      <w:r>
        <w:t>Die Technik zur Manipulation und Analyse von Bildern, um nützliche Informationen zu extrahieren.</w:t>
      </w:r>
    </w:p>
    <w:p>
      <w:pPr>
        <w:pStyle w:val="Heading3"/>
      </w:pPr>
      <w:r>
        <w:t>Example</w:t>
      </w:r>
    </w:p>
    <w:p>
      <w:r>
        <w:t>Die Bildverarbeitung wird verwendet, um Gesichter in Fotos zu erkennen.</w:t>
      </w:r>
    </w:p>
    <w:p>
      <w:pPr>
        <w:pStyle w:val="Heading3"/>
      </w:pPr>
      <w:r>
        <w:t>Visual Description</w:t>
      </w:r>
    </w:p>
    <w:p>
      <w:r>
        <w:t>Ein Diagramm, das den Prozess der Bildverarbeitung zeigt, einschließlich der Schritte wie Bildaufnahme, Filterung und Analyse.</w:t>
      </w:r>
    </w:p>
    <w:p>
      <w:pPr>
        <w:pStyle w:val="Heading2"/>
      </w:pPr>
      <w:r>
        <w:t>Gradient</w:t>
      </w:r>
    </w:p>
    <w:p>
      <w:pPr>
        <w:pStyle w:val="Heading3"/>
      </w:pPr>
      <w:r>
        <w:t>Definition</w:t>
      </w:r>
    </w:p>
    <w:p>
      <w:r>
        <w:t>Ein Maß für die Änderung eines Wertes, typischerweise der Intensität eines Pixels, in Bezug auf seine Nachbarn.</w:t>
      </w:r>
    </w:p>
    <w:p>
      <w:pPr>
        <w:pStyle w:val="Heading3"/>
      </w:pPr>
      <w:r>
        <w:t>Example</w:t>
      </w:r>
    </w:p>
    <w:p>
      <w:r>
        <w:t>Der Gradient kann verwendet werden, um die Kanten in einem Bild zu erkennen.</w:t>
      </w:r>
    </w:p>
    <w:p>
      <w:pPr>
        <w:pStyle w:val="Heading3"/>
      </w:pPr>
      <w:r>
        <w:t>Visual Description</w:t>
      </w:r>
    </w:p>
    <w:p>
      <w:r>
        <w:t>Ein Diagramm, das einen Farbverlauf zeigt, der die Veränderung von Helligkeit oder Farbe darstellt.</w:t>
      </w:r>
    </w:p>
    <w:p>
      <w:pPr>
        <w:pStyle w:val="Heading2"/>
      </w:pPr>
      <w:r>
        <w:t>Kante</w:t>
      </w:r>
    </w:p>
    <w:p>
      <w:pPr>
        <w:pStyle w:val="Heading3"/>
      </w:pPr>
      <w:r>
        <w:t>Definition</w:t>
      </w:r>
    </w:p>
    <w:p>
      <w:r>
        <w:t>Ein abruptes Wechseln von Intensität oder Farbe in einem Bild, das häufig auf einen Objektübergang hinweist.</w:t>
      </w:r>
    </w:p>
    <w:p>
      <w:pPr>
        <w:pStyle w:val="Heading3"/>
      </w:pPr>
      <w:r>
        <w:t>Example</w:t>
      </w:r>
    </w:p>
    <w:p>
      <w:r>
        <w:t>Kanten sind in der Regel die Bereiche, die in einem Bild am meisten Aufmerksamkeit erregen, wie die Konturen eines Objekts.</w:t>
      </w:r>
    </w:p>
    <w:p>
      <w:pPr>
        <w:pStyle w:val="Heading3"/>
      </w:pPr>
      <w:r>
        <w:t>Visual Description</w:t>
      </w:r>
    </w:p>
    <w:p>
      <w:r>
        <w:t>Ein Bild, das die Kanten eines Objekts hervorhebt, möglicherweise mit einer Kanten-Erkennungssoftware bearbeitet.</w:t>
      </w:r>
    </w:p>
    <w:p>
      <w:pPr>
        <w:pStyle w:val="Heading2"/>
      </w:pPr>
      <w:r>
        <w:t>Ecke</w:t>
      </w:r>
    </w:p>
    <w:p>
      <w:pPr>
        <w:pStyle w:val="Heading3"/>
      </w:pPr>
      <w:r>
        <w:t>Definition</w:t>
      </w:r>
    </w:p>
    <w:p>
      <w:r>
        <w:t>Ein Punkt in einem Bild, an dem sich zwei Kanten treffen und der einen signifikanten Wechsel in der Bildstruktur darstellt.</w:t>
      </w:r>
    </w:p>
    <w:p>
      <w:pPr>
        <w:pStyle w:val="Heading3"/>
      </w:pPr>
      <w:r>
        <w:t>Example</w:t>
      </w:r>
    </w:p>
    <w:p>
      <w:r>
        <w:t>Ecken sind wichtig für die Erkennung von Formen und Objekten in der Bildverarbeitung.</w:t>
      </w:r>
    </w:p>
    <w:p>
      <w:pPr>
        <w:pStyle w:val="Heading3"/>
      </w:pPr>
      <w:r>
        <w:t>Visual Description</w:t>
      </w:r>
    </w:p>
    <w:p>
      <w:r>
        <w:t>Eine Illustration, die mehrere Ecken in einem geometrischen Objekt zeigt, z.B. ein Quadrat oder ein Dreieck.</w:t>
      </w:r>
    </w:p>
    <w:p>
      <w:pPr>
        <w:pStyle w:val="Heading2"/>
      </w:pPr>
      <w:r>
        <w:t>Merkmal</w:t>
      </w:r>
    </w:p>
    <w:p>
      <w:pPr>
        <w:pStyle w:val="Heading3"/>
      </w:pPr>
      <w:r>
        <w:t>Definition</w:t>
      </w:r>
    </w:p>
    <w:p>
      <w:r>
        <w:t>Ein spezifisches, erkennbare Eigenschaft eines Bildes, die zur Identifikation oder Analyse verwendet werden kann.</w:t>
      </w:r>
    </w:p>
    <w:p>
      <w:pPr>
        <w:pStyle w:val="Heading3"/>
      </w:pPr>
      <w:r>
        <w:t>Example</w:t>
      </w:r>
    </w:p>
    <w:p>
      <w:r>
        <w:t>Merkmale wie Texturen oder Farben können zur Klassifizierung von Objekten in Bildern genutzt werden.</w:t>
      </w:r>
    </w:p>
    <w:p>
      <w:pPr>
        <w:pStyle w:val="Heading3"/>
      </w:pPr>
      <w:r>
        <w:t>Visual Description</w:t>
      </w:r>
    </w:p>
    <w:p>
      <w:r>
        <w:t>Ein Bild, das verschiedene Merkmale eines Objekts zeigt, wie Textur, Farbe und Form.</w:t>
      </w:r>
    </w:p>
    <w:p>
      <w:pPr>
        <w:pStyle w:val="Heading2"/>
      </w:pPr>
      <w:r>
        <w:t>Schwelle</w:t>
      </w:r>
    </w:p>
    <w:p>
      <w:pPr>
        <w:pStyle w:val="Heading3"/>
      </w:pPr>
      <w:r>
        <w:t>Definition</w:t>
      </w:r>
    </w:p>
    <w:p>
      <w:r>
        <w:t>Ein festgelegter Wert, der verwendet wird, um zu bestimmen, ob ein Pixel in ein bestimmtes Bildsegment gehört oder nicht.</w:t>
      </w:r>
    </w:p>
    <w:p>
      <w:pPr>
        <w:pStyle w:val="Heading3"/>
      </w:pPr>
      <w:r>
        <w:t>Example</w:t>
      </w:r>
    </w:p>
    <w:p>
      <w:r>
        <w:t>In der Schwellenwertverarbeitung wird entschieden, welche Pixel als Teil des Objekts betrachtet werden.</w:t>
      </w:r>
    </w:p>
    <w:p>
      <w:pPr>
        <w:pStyle w:val="Heading3"/>
      </w:pPr>
      <w:r>
        <w:t>Visual Description</w:t>
      </w:r>
    </w:p>
    <w:p>
      <w:r>
        <w:t>Ein Diagramm, das zeigt, wie Pixelwerte über und unter einem bestimmten Schwellenwert kategorisiert werden.</w:t>
      </w:r>
    </w:p>
    <w:p>
      <w:pPr>
        <w:pStyle w:val="Heading2"/>
      </w:pPr>
      <w:r>
        <w:t>Filter</w:t>
      </w:r>
    </w:p>
    <w:p>
      <w:pPr>
        <w:pStyle w:val="Heading3"/>
      </w:pPr>
      <w:r>
        <w:t>Definition</w:t>
      </w:r>
    </w:p>
    <w:p>
      <w:r>
        <w:t>Ein mathematisches Verfahren zur Bearbeitung von Bilddaten, um bestimmte Merkmale hervorzuheben oder zu unterdrücken.</w:t>
      </w:r>
    </w:p>
    <w:p>
      <w:pPr>
        <w:pStyle w:val="Heading3"/>
      </w:pPr>
      <w:r>
        <w:t>Example</w:t>
      </w:r>
    </w:p>
    <w:p>
      <w:r>
        <w:t>Ein Weichzeichner-Filter kann verwendet werden, um das Bild zu glätten und Rauschen zu reduzieren.</w:t>
      </w:r>
    </w:p>
    <w:p>
      <w:pPr>
        <w:pStyle w:val="Heading3"/>
      </w:pPr>
      <w:r>
        <w:t>Visual Description</w:t>
      </w:r>
    </w:p>
    <w:p>
      <w:r>
        <w:t>Ein Vergleich von Bildern, eines mit und eines ohne Filteranwendung, um die Unterschiede zu verdeutlichen.</w:t>
      </w:r>
    </w:p>
    <w:p>
      <w:pPr>
        <w:pStyle w:val="Heading2"/>
      </w:pPr>
      <w:r>
        <w:t>Rauschen</w:t>
      </w:r>
    </w:p>
    <w:p>
      <w:pPr>
        <w:pStyle w:val="Heading3"/>
      </w:pPr>
      <w:r>
        <w:t>Definition</w:t>
      </w:r>
    </w:p>
    <w:p>
      <w:r>
        <w:t>Unerwünschte Störungen oder Zufälligkeiten in einem Bild, die die Bildqualität beeinträchtigen können.</w:t>
      </w:r>
    </w:p>
    <w:p>
      <w:pPr>
        <w:pStyle w:val="Heading3"/>
      </w:pPr>
      <w:r>
        <w:t>Example</w:t>
      </w:r>
    </w:p>
    <w:p>
      <w:r>
        <w:t>Rauschen kann bei schlechten Lichtverhältnissen oder durch Sensorfehler entstehen.</w:t>
      </w:r>
    </w:p>
    <w:p>
      <w:pPr>
        <w:pStyle w:val="Heading3"/>
      </w:pPr>
      <w:r>
        <w:t>Visual Description</w:t>
      </w:r>
    </w:p>
    <w:p>
      <w:r>
        <w:t>Ein Bild, das starkes Rauschen zeigt, verglichen mit einem klaren, rauschfreien Bild.</w:t>
      </w:r>
    </w:p>
    <w:p>
      <w:pPr>
        <w:pStyle w:val="Heading2"/>
      </w:pPr>
      <w:r>
        <w:t>Unschärfe</w:t>
      </w:r>
    </w:p>
    <w:p>
      <w:pPr>
        <w:pStyle w:val="Heading3"/>
      </w:pPr>
      <w:r>
        <w:t>Definition</w:t>
      </w:r>
    </w:p>
    <w:p>
      <w:r>
        <w:t>Ein Zustand, bei dem die Details eines Bildes verschwommen erscheinen, häufig verursacht durch Bewegungen oder falsche Fokussierung.</w:t>
      </w:r>
    </w:p>
    <w:p>
      <w:pPr>
        <w:pStyle w:val="Heading3"/>
      </w:pPr>
      <w:r>
        <w:t>Example</w:t>
      </w:r>
    </w:p>
    <w:p>
      <w:r>
        <w:t>Ein unscharfes Bild kann schwer zu analysieren sein, da wichtige Details verloren gehen.</w:t>
      </w:r>
    </w:p>
    <w:p>
      <w:pPr>
        <w:pStyle w:val="Heading3"/>
      </w:pPr>
      <w:r>
        <w:t>Visual Description</w:t>
      </w:r>
    </w:p>
    <w:p>
      <w:r>
        <w:t>Ein Bild, das die Auswirkungen von Unschärfe zeigt, möglicherweise mit einem klaren Bild daneben zum Vergleich.</w:t>
      </w:r>
    </w:p>
    <w:p>
      <w:pPr>
        <w:pStyle w:val="Heading2"/>
      </w:pPr>
      <w:r>
        <w:t>Abstraktion</w:t>
      </w:r>
    </w:p>
    <w:p>
      <w:pPr>
        <w:pStyle w:val="Heading3"/>
      </w:pPr>
      <w:r>
        <w:t>Definition</w:t>
      </w:r>
    </w:p>
    <w:p>
      <w:r>
        <w:t>Der Prozess, bei dem komplexe Informationen vereinfacht oder auf grundlegende Merkmale reduziert werden.</w:t>
      </w:r>
    </w:p>
    <w:p>
      <w:pPr>
        <w:pStyle w:val="Heading3"/>
      </w:pPr>
      <w:r>
        <w:t>Example</w:t>
      </w:r>
    </w:p>
    <w:p>
      <w:r>
        <w:t>In der Bildverarbeitung kann Abstraktion helfen, relevante Merkmale hervorzuheben, indem weniger wichtige Details ignoriert werden.</w:t>
      </w:r>
    </w:p>
    <w:p>
      <w:pPr>
        <w:pStyle w:val="Heading3"/>
      </w:pPr>
      <w:r>
        <w:t>Visual Description</w:t>
      </w:r>
    </w:p>
    <w:p>
      <w:r>
        <w:t>Eine Darstellung, die zeigt, wie ein komplexes Bild auf seine grundlegenden geometrischen Formen reduziert wird.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