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Confidence and Uncertainty</w:t>
      </w:r>
    </w:p>
    <w:p>
      <w:r>
        <w:rPr>
          <w:color w:val="606060"/>
          <w:sz w:val="22"/>
        </w:rPr>
        <w:t>module_12 | Grade 8-12 | 5 days</w:t>
      </w:r>
    </w:p>
    <w:p/>
    <w:p>
      <w:pPr>
        <w:pStyle w:val="Heading1"/>
      </w:pPr>
      <w:r>
        <w:t>Module</w:t>
      </w:r>
    </w:p>
    <w:p>
      <w:r>
        <w:t>Confidence and Uncertainty</w:t>
      </w:r>
    </w:p>
    <w:p>
      <w:pPr>
        <w:pStyle w:val="Heading1"/>
      </w:pPr>
      <w:r>
        <w:t>Preassessment</w:t>
      </w:r>
    </w:p>
    <w:p>
      <w:pPr>
        <w:pStyle w:val="Heading2"/>
      </w:pPr>
      <w:r>
        <w:t>Items</w:t>
      </w:r>
    </w:p>
    <w:p>
      <w:pPr>
        <w:pStyle w:val="Heading3"/>
      </w:pPr>
      <w:r>
        <w:t>What is the difference between measurement uncertainty and estimation?</w:t>
      </w:r>
    </w:p>
    <w:p>
      <w:pPr>
        <w:pStyle w:val="Heading4"/>
      </w:pPr>
      <w:r>
        <w:t>Type</w:t>
      </w:r>
    </w:p>
    <w:p>
      <w:r>
        <w:t>multiple-choice</w:t>
      </w:r>
    </w:p>
    <w:p>
      <w:pPr>
        <w:pStyle w:val="Heading4"/>
      </w:pPr>
      <w:r>
        <w:t>Options</w:t>
      </w:r>
    </w:p>
    <w:p>
      <w:pPr>
        <w:pStyle w:val="ListBullet"/>
      </w:pPr>
      <w:r>
        <w:t>A) Measurement uncertainty is a calculated value while estimation is a direct measurement.</w:t>
      </w:r>
    </w:p>
    <w:p>
      <w:pPr>
        <w:pStyle w:val="ListBullet"/>
      </w:pPr>
      <w:r>
        <w:t>B) Measurement uncertainty refers to the range of values that a measurement might take, while estimation is an AI-inferred value.</w:t>
      </w:r>
    </w:p>
    <w:p>
      <w:pPr>
        <w:pStyle w:val="ListBullet"/>
      </w:pPr>
      <w:r>
        <w:t>C) Both are the same and can be used interchangeably.</w:t>
      </w:r>
    </w:p>
    <w:p>
      <w:pPr>
        <w:pStyle w:val="ListBullet"/>
      </w:pPr>
      <w:r>
        <w:t>D) Measurement uncertainty is about correctness, while estimation is about confidence.</w:t>
      </w:r>
    </w:p>
    <w:p>
      <w:pPr>
        <w:pStyle w:val="Heading4"/>
      </w:pPr>
      <w:r>
        <w:t>Correctanswer</w:t>
      </w:r>
    </w:p>
    <w:p>
      <w:r>
        <w:t>B</w:t>
      </w:r>
    </w:p>
    <w:p>
      <w:pPr>
        <w:pStyle w:val="Heading3"/>
      </w:pPr>
      <w:r>
        <w:t>Define the term 'confidence' in the context of data analysis.</w:t>
      </w:r>
    </w:p>
    <w:p>
      <w:pPr>
        <w:pStyle w:val="Heading4"/>
      </w:pPr>
      <w:r>
        <w:t>Type</w:t>
      </w:r>
    </w:p>
    <w:p>
      <w:r>
        <w:t>short-answer</w:t>
      </w:r>
    </w:p>
    <w:p>
      <w:pPr>
        <w:pStyle w:val="Heading1"/>
      </w:pPr>
      <w:r>
        <w:t>Formativeassessments</w:t>
      </w:r>
    </w:p>
    <w:p>
      <w:pPr>
        <w:pStyle w:val="Heading2"/>
      </w:pPr>
      <w:r>
        <w:t>1</w:t>
      </w:r>
    </w:p>
    <w:p>
      <w:pPr>
        <w:pStyle w:val="Heading3"/>
      </w:pPr>
      <w:r>
        <w:t>Items</w:t>
      </w:r>
    </w:p>
    <w:p>
      <w:pPr>
        <w:pStyle w:val="Heading4"/>
      </w:pPr>
      <w:r>
        <w:t>fa_01</w:t>
      </w:r>
    </w:p>
    <w:p>
      <w:pPr>
        <w:pStyle w:val="Heading5"/>
      </w:pPr>
      <w:r>
        <w:t>Type</w:t>
      </w:r>
    </w:p>
    <w:p>
      <w:r>
        <w:t>discussion</w:t>
      </w:r>
    </w:p>
    <w:p>
      <w:pPr>
        <w:pStyle w:val="Heading5"/>
      </w:pPr>
      <w:r>
        <w:t>Prompt</w:t>
      </w:r>
    </w:p>
    <w:p>
      <w:r>
        <w:t>Discuss how confidence maps can be interpreted in a real-world application without treating them as guarantees.</w:t>
      </w:r>
    </w:p>
    <w:p>
      <w:pPr>
        <w:pStyle w:val="Heading2"/>
      </w:pPr>
      <w:r>
        <w:t>2</w:t>
      </w:r>
    </w:p>
    <w:p>
      <w:pPr>
        <w:pStyle w:val="Heading3"/>
      </w:pPr>
      <w:r>
        <w:t>Items</w:t>
      </w:r>
    </w:p>
    <w:p>
      <w:pPr>
        <w:pStyle w:val="Heading4"/>
      </w:pPr>
      <w:r>
        <w:t>fa_02</w:t>
      </w:r>
    </w:p>
    <w:p>
      <w:pPr>
        <w:pStyle w:val="Heading5"/>
      </w:pPr>
      <w:r>
        <w:t>Type</w:t>
      </w:r>
    </w:p>
    <w:p>
      <w:r>
        <w:t>case-study</w:t>
      </w:r>
    </w:p>
    <w:p>
      <w:pPr>
        <w:pStyle w:val="Heading5"/>
      </w:pPr>
      <w:r>
        <w:t>Prompt</w:t>
      </w:r>
    </w:p>
    <w:p>
      <w:r>
        <w:t>Analyze a provided scenario where optical capture data is used. Identify potential sources of uncertainty and suggest methods to mitigate them.</w:t>
      </w:r>
    </w:p>
    <w:p>
      <w:pPr>
        <w:pStyle w:val="Heading2"/>
      </w:pPr>
      <w:r>
        <w:t>3</w:t>
      </w:r>
    </w:p>
    <w:p>
      <w:pPr>
        <w:pStyle w:val="Heading3"/>
      </w:pPr>
      <w:r>
        <w:t>Items</w:t>
      </w:r>
    </w:p>
    <w:p>
      <w:pPr>
        <w:pStyle w:val="Heading4"/>
      </w:pPr>
      <w:r>
        <w:t>fa_03</w:t>
      </w:r>
    </w:p>
    <w:p>
      <w:pPr>
        <w:pStyle w:val="Heading5"/>
      </w:pPr>
      <w:r>
        <w:t>Type</w:t>
      </w:r>
    </w:p>
    <w:p>
      <w:r>
        <w:t>role-play</w:t>
      </w:r>
    </w:p>
    <w:p>
      <w:pPr>
        <w:pStyle w:val="Heading5"/>
      </w:pPr>
      <w:r>
        <w:t>Prompt</w:t>
      </w:r>
    </w:p>
    <w:p>
      <w:r>
        <w:t>In a mock engineering meeting, communicate a result from a project using appropriate uncertainty language. Be prepared to explain your reasoning.</w:t>
      </w:r>
    </w:p>
    <w:p>
      <w:pPr>
        <w:pStyle w:val="Heading2"/>
      </w:pPr>
      <w:r>
        <w:t>4</w:t>
      </w:r>
    </w:p>
    <w:p>
      <w:pPr>
        <w:pStyle w:val="Heading3"/>
      </w:pPr>
      <w:r>
        <w:t>Items</w:t>
      </w:r>
    </w:p>
    <w:p>
      <w:pPr>
        <w:pStyle w:val="Heading4"/>
      </w:pPr>
      <w:r>
        <w:t>fa_04</w:t>
      </w:r>
    </w:p>
    <w:p>
      <w:pPr>
        <w:pStyle w:val="Heading5"/>
      </w:pPr>
      <w:r>
        <w:t>Type</w:t>
      </w:r>
    </w:p>
    <w:p>
      <w:r>
        <w:t>scenario-analysis</w:t>
      </w:r>
    </w:p>
    <w:p>
      <w:pPr>
        <w:pStyle w:val="Heading5"/>
      </w:pPr>
      <w:r>
        <w:t>Prompt</w:t>
      </w:r>
    </w:p>
    <w:p>
      <w:r>
        <w:t>Evaluate a situation where confidence levels are low for an engineering application. Propose an appropriate engineering response.</w:t>
      </w:r>
    </w:p>
    <w:p>
      <w:pPr>
        <w:pStyle w:val="Heading1"/>
      </w:pPr>
      <w:r>
        <w:t>Summativeassessment</w:t>
      </w:r>
    </w:p>
    <w:p>
      <w:pPr>
        <w:pStyle w:val="Heading2"/>
      </w:pPr>
      <w:r>
        <w:t>Items</w:t>
      </w:r>
    </w:p>
    <w:p>
      <w:pPr>
        <w:pStyle w:val="Heading3"/>
      </w:pPr>
      <w:r>
        <w:t>sa_01</w:t>
      </w:r>
    </w:p>
    <w:p>
      <w:pPr>
        <w:pStyle w:val="Heading4"/>
      </w:pPr>
      <w:r>
        <w:t>Type</w:t>
      </w:r>
    </w:p>
    <w:p>
      <w:r>
        <w:t>essay</w:t>
      </w:r>
    </w:p>
    <w:p>
      <w:pPr>
        <w:pStyle w:val="Heading4"/>
      </w:pPr>
      <w:r>
        <w:t>Prompt</w:t>
      </w:r>
    </w:p>
    <w:p>
      <w:r>
        <w:t>Write an essay that distinguishes between confidence, probability, measurement uncertainty, and correctness. Include examples from your studies.</w:t>
      </w:r>
    </w:p>
    <w:p>
      <w:pPr>
        <w:pStyle w:val="Heading3"/>
      </w:pPr>
      <w:r>
        <w:t>sa_02</w:t>
      </w:r>
    </w:p>
    <w:p>
      <w:pPr>
        <w:pStyle w:val="Heading4"/>
      </w:pPr>
      <w:r>
        <w:t>Type</w:t>
      </w:r>
    </w:p>
    <w:p>
      <w:r>
        <w:t>project</w:t>
      </w:r>
    </w:p>
    <w:p>
      <w:pPr>
        <w:pStyle w:val="Heading4"/>
      </w:pPr>
      <w:r>
        <w:t>Prompt</w:t>
      </w:r>
    </w:p>
    <w:p>
      <w:r>
        <w:t>Create a presentation that analyzes a given dataset with confidence scores. Discuss the implications of these scores and how they might influence decisions in a specific engineering context.</w:t>
      </w:r>
    </w:p>
    <w:p>
      <w:pPr>
        <w:pStyle w:val="Heading1"/>
      </w:pPr>
      <w:r>
        <w:t>Performancetaskrubric</w:t>
      </w:r>
    </w:p>
    <w:p>
      <w:pPr>
        <w:pStyle w:val="Heading2"/>
      </w:pPr>
      <w:r>
        <w:t>Criteria</w:t>
      </w:r>
    </w:p>
    <w:p>
      <w:pPr>
        <w:pStyle w:val="Heading3"/>
      </w:pPr>
      <w:r>
        <w:t>rubric_01</w:t>
      </w:r>
    </w:p>
    <w:p>
      <w:pPr>
        <w:pStyle w:val="Heading4"/>
      </w:pPr>
      <w:r>
        <w:t>Description</w:t>
      </w:r>
    </w:p>
    <w:p>
      <w:r>
        <w:t>Understanding of concepts (confidence, probability, uncertainty)</w:t>
      </w:r>
    </w:p>
    <w:p>
      <w:pPr>
        <w:pStyle w:val="Heading4"/>
      </w:pPr>
      <w:r>
        <w:t>Levels</w:t>
      </w:r>
    </w:p>
    <w:p>
      <w:pPr>
        <w:pStyle w:val="Heading5"/>
      </w:pPr>
      <w:r>
        <w:t>4</w:t>
      </w:r>
    </w:p>
    <w:p>
      <w:r>
        <w:t>Demonstrates a thorough understanding and can apply concepts effectively.</w:t>
      </w:r>
    </w:p>
    <w:p>
      <w:pPr>
        <w:pStyle w:val="Heading5"/>
      </w:pPr>
      <w:r>
        <w:t>3</w:t>
      </w:r>
    </w:p>
    <w:p>
      <w:r>
        <w:t>Shows a good understanding with minor gaps.</w:t>
      </w:r>
    </w:p>
    <w:p>
      <w:pPr>
        <w:pStyle w:val="Heading5"/>
      </w:pPr>
      <w:r>
        <w:t>2</w:t>
      </w:r>
    </w:p>
    <w:p>
      <w:r>
        <w:t>Displays limited understanding and application.</w:t>
      </w:r>
    </w:p>
    <w:p>
      <w:pPr>
        <w:pStyle w:val="Heading5"/>
      </w:pPr>
      <w:r>
        <w:t>1</w:t>
      </w:r>
    </w:p>
    <w:p>
      <w:r>
        <w:t>Does not demonstrate understanding.</w:t>
      </w:r>
    </w:p>
    <w:p>
      <w:pPr>
        <w:pStyle w:val="Heading3"/>
      </w:pPr>
      <w:r>
        <w:t>rubric_02</w:t>
      </w:r>
    </w:p>
    <w:p>
      <w:pPr>
        <w:pStyle w:val="Heading4"/>
      </w:pPr>
      <w:r>
        <w:t>Description</w:t>
      </w:r>
    </w:p>
    <w:p>
      <w:r>
        <w:t>Use of appropriate language regarding uncertainty</w:t>
      </w:r>
    </w:p>
    <w:p>
      <w:pPr>
        <w:pStyle w:val="Heading4"/>
      </w:pPr>
      <w:r>
        <w:t>Levels</w:t>
      </w:r>
    </w:p>
    <w:p>
      <w:pPr>
        <w:pStyle w:val="Heading5"/>
      </w:pPr>
      <w:r>
        <w:t>4</w:t>
      </w:r>
    </w:p>
    <w:p>
      <w:r>
        <w:t>Uses precise and appropriate language consistently.</w:t>
      </w:r>
    </w:p>
    <w:p>
      <w:pPr>
        <w:pStyle w:val="Heading5"/>
      </w:pPr>
      <w:r>
        <w:t>3</w:t>
      </w:r>
    </w:p>
    <w:p>
      <w:r>
        <w:t>Uses appropriate language with few errors.</w:t>
      </w:r>
    </w:p>
    <w:p>
      <w:pPr>
        <w:pStyle w:val="Heading5"/>
      </w:pPr>
      <w:r>
        <w:t>2</w:t>
      </w:r>
    </w:p>
    <w:p>
      <w:r>
        <w:t>Occasionally uses appropriate language; some errors present.</w:t>
      </w:r>
    </w:p>
    <w:p>
      <w:pPr>
        <w:pStyle w:val="Heading5"/>
      </w:pPr>
      <w:r>
        <w:t>1</w:t>
      </w:r>
    </w:p>
    <w:p>
      <w:r>
        <w:t>Rarely uses appropriate language; many errors.</w:t>
      </w:r>
    </w:p>
    <w:p>
      <w:pPr>
        <w:pStyle w:val="Heading3"/>
      </w:pPr>
      <w:r>
        <w:t>rubric_03</w:t>
      </w:r>
    </w:p>
    <w:p>
      <w:pPr>
        <w:pStyle w:val="Heading4"/>
      </w:pPr>
      <w:r>
        <w:t>Description</w:t>
      </w:r>
    </w:p>
    <w:p>
      <w:r>
        <w:t>Quality of analysis and reasoning</w:t>
      </w:r>
    </w:p>
    <w:p>
      <w:pPr>
        <w:pStyle w:val="Heading4"/>
      </w:pPr>
      <w:r>
        <w:t>Levels</w:t>
      </w:r>
    </w:p>
    <w:p>
      <w:pPr>
        <w:pStyle w:val="Heading5"/>
      </w:pPr>
      <w:r>
        <w:t>4</w:t>
      </w:r>
    </w:p>
    <w:p>
      <w:r>
        <w:t>Provides thorough and insightful analysis with strong reasoning.</w:t>
      </w:r>
    </w:p>
    <w:p>
      <w:pPr>
        <w:pStyle w:val="Heading5"/>
      </w:pPr>
      <w:r>
        <w:t>3</w:t>
      </w:r>
    </w:p>
    <w:p>
      <w:r>
        <w:t>Provides good analysis with reasonable reasoning.</w:t>
      </w:r>
    </w:p>
    <w:p>
      <w:pPr>
        <w:pStyle w:val="Heading5"/>
      </w:pPr>
      <w:r>
        <w:t>2</w:t>
      </w:r>
    </w:p>
    <w:p>
      <w:r>
        <w:t>Analysis is present but lacks depth or clarity.</w:t>
      </w:r>
    </w:p>
    <w:p>
      <w:pPr>
        <w:pStyle w:val="Heading5"/>
      </w:pPr>
      <w:r>
        <w:t>1</w:t>
      </w:r>
    </w:p>
    <w:p>
      <w:r>
        <w:t>Analysis is weak or absent.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