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Confidence and Uncertainty</w:t>
      </w:r>
    </w:p>
    <w:p>
      <w:r>
        <w:rPr>
          <w:color w:val="606060"/>
          <w:sz w:val="22"/>
        </w:rPr>
        <w:t>module_12 | Grade 8-12 | 5 days</w:t>
      </w:r>
    </w:p>
    <w:p/>
    <w:p>
      <w:pPr>
        <w:pStyle w:val="Heading1"/>
      </w:pPr>
      <w:r>
        <w:t>Terminologyusage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1</w:t>
      </w:r>
    </w:p>
    <w:p>
      <w:pPr>
        <w:pStyle w:val="Heading4"/>
      </w:pPr>
      <w:r>
        <w:t>Terms</w:t>
      </w:r>
    </w:p>
    <w:p>
      <w:pPr>
        <w:pStyle w:val="Heading5"/>
      </w:pPr>
      <w:r>
        <w:t>3D Scanning</w:t>
      </w:r>
    </w:p>
    <w:p>
      <w:r>
        <w:t>Correct: True</w:t>
      </w:r>
    </w:p>
    <w:p>
      <w:pPr>
        <w:pStyle w:val="Heading6"/>
      </w:pPr>
      <w:r>
        <w:t>Definition</w:t>
      </w:r>
    </w:p>
    <w:p>
      <w:r>
        <w:t>The process of capturing the shape of a physical object using a digital device.</w:t>
      </w:r>
    </w:p>
    <w:p>
      <w:pPr>
        <w:pStyle w:val="Heading5"/>
      </w:pPr>
      <w:r>
        <w:t>Point Cloud</w:t>
      </w:r>
    </w:p>
    <w:p>
      <w:r>
        <w:t>Correct: True</w:t>
      </w:r>
    </w:p>
    <w:p>
      <w:pPr>
        <w:pStyle w:val="Heading6"/>
      </w:pPr>
      <w:r>
        <w:t>Definition</w:t>
      </w:r>
    </w:p>
    <w:p>
      <w:r>
        <w:t>A set of data points in space produced by 3D scanning.</w:t>
      </w:r>
    </w:p>
    <w:p>
      <w:pPr>
        <w:pStyle w:val="Heading4"/>
      </w:pPr>
      <w:r>
        <w:t>Artifact</w:t>
      </w:r>
    </w:p>
    <w:p>
      <w:r>
        <w:t>Artifact 2</w:t>
      </w:r>
    </w:p>
    <w:p>
      <w:pPr>
        <w:pStyle w:val="Heading4"/>
      </w:pPr>
      <w:r>
        <w:t>Terms</w:t>
      </w:r>
    </w:p>
    <w:p>
      <w:pPr>
        <w:pStyle w:val="Heading5"/>
      </w:pPr>
      <w:r>
        <w:t>3D Scanning</w:t>
      </w:r>
    </w:p>
    <w:p>
      <w:r>
        <w:t>Correct: True</w:t>
      </w:r>
    </w:p>
    <w:p>
      <w:pPr>
        <w:pStyle w:val="Heading6"/>
      </w:pPr>
      <w:r>
        <w:t>Definition</w:t>
      </w:r>
    </w:p>
    <w:p>
      <w:r>
        <w:t>The process of capturing the shape of a physical object using a digital device.</w:t>
      </w:r>
    </w:p>
    <w:p>
      <w:pPr>
        <w:pStyle w:val="Heading5"/>
      </w:pPr>
      <w:r>
        <w:t>Point Cloud</w:t>
      </w:r>
    </w:p>
    <w:p>
      <w:r>
        <w:t>Correct: True</w:t>
      </w:r>
    </w:p>
    <w:p>
      <w:pPr>
        <w:pStyle w:val="Heading6"/>
      </w:pPr>
      <w:r>
        <w:t>Definition</w:t>
      </w:r>
    </w:p>
    <w:p>
      <w:r>
        <w:t>A set of data points in space produced by 3D scanning.</w:t>
      </w:r>
    </w:p>
    <w:p>
      <w:pPr>
        <w:pStyle w:val="Heading1"/>
      </w:pPr>
      <w:r>
        <w:t>Learningobjectivealignment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1</w:t>
      </w:r>
    </w:p>
    <w:p>
      <w:pPr>
        <w:pStyle w:val="Heading4"/>
      </w:pPr>
      <w:r>
        <w:t>Objectives</w:t>
      </w:r>
    </w:p>
    <w:p>
      <w:pPr>
        <w:pStyle w:val="ListBullet"/>
      </w:pPr>
      <w:r>
        <w:t>Understand the basics of 3D scanning technology.</w:t>
      </w:r>
    </w:p>
    <w:p>
      <w:pPr>
        <w:pStyle w:val="ListBullet"/>
      </w:pPr>
      <w:r>
        <w:t>Identify different types of 3D scanning methods.</w:t>
      </w:r>
    </w:p>
    <w:p>
      <w:pPr>
        <w:pStyle w:val="Heading4"/>
      </w:pPr>
      <w:r>
        <w:t>Alignment</w:t>
      </w:r>
    </w:p>
    <w:p>
      <w:r>
        <w:t>Aligned with content</w:t>
      </w:r>
    </w:p>
    <w:p>
      <w:pPr>
        <w:pStyle w:val="Heading4"/>
      </w:pPr>
      <w:r>
        <w:t>Artifact</w:t>
      </w:r>
    </w:p>
    <w:p>
      <w:r>
        <w:t>Artifact 2</w:t>
      </w:r>
    </w:p>
    <w:p>
      <w:pPr>
        <w:pStyle w:val="Heading4"/>
      </w:pPr>
      <w:r>
        <w:t>Objectives</w:t>
      </w:r>
    </w:p>
    <w:p>
      <w:pPr>
        <w:pStyle w:val="ListBullet"/>
      </w:pPr>
      <w:r>
        <w:t>Learn about the applications of 3D scanning.</w:t>
      </w:r>
    </w:p>
    <w:p>
      <w:pPr>
        <w:pStyle w:val="ListBullet"/>
      </w:pPr>
      <w:r>
        <w:t>Analyze data collected from a 3D scan.</w:t>
      </w:r>
    </w:p>
    <w:p>
      <w:pPr>
        <w:pStyle w:val="Heading4"/>
      </w:pPr>
      <w:r>
        <w:t>Alignment</w:t>
      </w:r>
    </w:p>
    <w:p>
      <w:r>
        <w:t>Partially aligned with content</w:t>
      </w:r>
    </w:p>
    <w:p>
      <w:pPr>
        <w:pStyle w:val="Heading1"/>
      </w:pPr>
      <w:r>
        <w:t>Sessionstructurealignment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1</w:t>
      </w:r>
    </w:p>
    <w:p>
      <w:pPr>
        <w:pStyle w:val="Heading4"/>
      </w:pPr>
      <w:r>
        <w:t>Structure</w:t>
      </w:r>
    </w:p>
    <w:p>
      <w:r>
        <w:t>Introduction, Demonstration, Hands-on Activity, Discussion, Assessment</w:t>
      </w:r>
    </w:p>
    <w:p>
      <w:pPr>
        <w:pStyle w:val="Heading4"/>
      </w:pPr>
      <w:r>
        <w:t>Alignment</w:t>
      </w:r>
    </w:p>
    <w:p>
      <w:r>
        <w:t>Consistent across sessions</w:t>
      </w:r>
    </w:p>
    <w:p>
      <w:pPr>
        <w:pStyle w:val="Heading4"/>
      </w:pPr>
      <w:r>
        <w:t>Artifact</w:t>
      </w:r>
    </w:p>
    <w:p>
      <w:r>
        <w:t>Artifact 2</w:t>
      </w:r>
    </w:p>
    <w:p>
      <w:pPr>
        <w:pStyle w:val="Heading4"/>
      </w:pPr>
      <w:r>
        <w:t>Structure</w:t>
      </w:r>
    </w:p>
    <w:p>
      <w:r>
        <w:t>Introduction, Case Study, Hands-on Activity, Discussion, Assessment</w:t>
      </w:r>
    </w:p>
    <w:p>
      <w:pPr>
        <w:pStyle w:val="Heading4"/>
      </w:pPr>
      <w:r>
        <w:t>Alignment</w:t>
      </w:r>
    </w:p>
    <w:p>
      <w:r>
        <w:t>Inconsistent due to differing second sections</w:t>
      </w:r>
    </w:p>
    <w:p>
      <w:pPr>
        <w:pStyle w:val="Heading1"/>
      </w:pPr>
      <w:r>
        <w:t>Assessmenttoobjectivealignment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1</w:t>
      </w:r>
    </w:p>
    <w:p>
      <w:pPr>
        <w:pStyle w:val="Heading4"/>
      </w:pPr>
      <w:r>
        <w:t>Assessments</w:t>
      </w:r>
    </w:p>
    <w:p>
      <w:pPr>
        <w:pStyle w:val="ListBullet"/>
      </w:pPr>
      <w:r>
        <w:t>Quiz on 3D scanning concepts</w:t>
      </w:r>
    </w:p>
    <w:p>
      <w:pPr>
        <w:pStyle w:val="ListBullet"/>
      </w:pPr>
      <w:r>
        <w:t>Practical demonstration of a 3D scan</w:t>
      </w:r>
    </w:p>
    <w:p>
      <w:pPr>
        <w:pStyle w:val="Heading4"/>
      </w:pPr>
      <w:r>
        <w:t>Alignment</w:t>
      </w:r>
    </w:p>
    <w:p>
      <w:r>
        <w:t>Fully aligned with objectives</w:t>
      </w:r>
    </w:p>
    <w:p>
      <w:pPr>
        <w:pStyle w:val="Heading4"/>
      </w:pPr>
      <w:r>
        <w:t>Artifact</w:t>
      </w:r>
    </w:p>
    <w:p>
      <w:r>
        <w:t>Artifact 2</w:t>
      </w:r>
    </w:p>
    <w:p>
      <w:pPr>
        <w:pStyle w:val="Heading4"/>
      </w:pPr>
      <w:r>
        <w:t>Assessments</w:t>
      </w:r>
    </w:p>
    <w:p>
      <w:pPr>
        <w:pStyle w:val="ListBullet"/>
      </w:pPr>
      <w:r>
        <w:t>Written report on applications of 3D scanning</w:t>
      </w:r>
    </w:p>
    <w:p>
      <w:pPr>
        <w:pStyle w:val="ListBullet"/>
      </w:pPr>
      <w:r>
        <w:t>Practical demonstration of a 3D scan</w:t>
      </w:r>
    </w:p>
    <w:p>
      <w:pPr>
        <w:pStyle w:val="Heading4"/>
      </w:pPr>
      <w:r>
        <w:t>Alignment</w:t>
      </w:r>
    </w:p>
    <w:p>
      <w:r>
        <w:t>Partially aligned with objectives due to the lack of conceptual quiz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