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Designing a Sustainable Water Filtration System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Problem Statement</w:t>
      </w:r>
    </w:p>
    <w:p>
      <w:r>
        <w:t>In many parts of the world, access to clean drinking water is a significant challenge. Your task is to design a sustainable water filtration system that can be used in a remote community with limited resources. The system should effectively filter contaminants from water sources while being affordable and easy to maintain.</w:t>
      </w:r>
    </w:p>
    <w:p>
      <w:pPr>
        <w:pStyle w:val="Heading1"/>
      </w:pPr>
      <w:r>
        <w:t>Constraints</w:t>
      </w:r>
    </w:p>
    <w:p>
      <w:pPr>
        <w:pStyle w:val="ListBullet"/>
      </w:pPr>
      <w:r>
        <w:t>The filtration system must be built using materials that can be sourced locally.</w:t>
      </w:r>
    </w:p>
    <w:p>
      <w:pPr>
        <w:pStyle w:val="ListBullet"/>
      </w:pPr>
      <w:r>
        <w:t>The design must be scalable to accommodate different sizes of communities.</w:t>
      </w:r>
    </w:p>
    <w:p>
      <w:pPr>
        <w:pStyle w:val="ListBullet"/>
      </w:pPr>
      <w:r>
        <w:t>The system should have a maximum budget of $100.</w:t>
      </w:r>
    </w:p>
    <w:p>
      <w:pPr>
        <w:pStyle w:val="ListBullet"/>
      </w:pPr>
      <w:r>
        <w:t>The filtration process must not require electricity or complex machinery.</w:t>
      </w:r>
    </w:p>
    <w:p>
      <w:pPr>
        <w:pStyle w:val="ListBullet"/>
      </w:pPr>
      <w:r>
        <w:t>Students must provide evidence for the effectiveness of their design through testing and analysis.</w:t>
      </w:r>
    </w:p>
    <w:p>
      <w:pPr>
        <w:pStyle w:val="Heading1"/>
      </w:pPr>
      <w:r>
        <w:t>Success Criteria</w:t>
      </w:r>
    </w:p>
    <w:p>
      <w:pPr>
        <w:pStyle w:val="ListBullet"/>
      </w:pPr>
      <w:r>
        <w:t>The system successfully reduces contaminants in water samples by at least 80% based on preliminary testing.</w:t>
      </w:r>
    </w:p>
    <w:p>
      <w:pPr>
        <w:pStyle w:val="ListBullet"/>
      </w:pPr>
      <w:r>
        <w:t>The design is presented clearly, with diagrams and explanations of the filtration process.</w:t>
      </w:r>
    </w:p>
    <w:p>
      <w:pPr>
        <w:pStyle w:val="ListBullet"/>
      </w:pPr>
      <w:r>
        <w:t>Students demonstrate an understanding of the concepts of measurement, calculation, and estimation in their analysis.</w:t>
      </w:r>
    </w:p>
    <w:p>
      <w:pPr>
        <w:pStyle w:val="ListBullet"/>
      </w:pPr>
      <w:r>
        <w:t>The project includes a budget breakdown showing how the $100 limit was adhered to.</w:t>
      </w:r>
    </w:p>
    <w:p>
      <w:pPr>
        <w:pStyle w:val="Heading1"/>
      </w:pPr>
      <w:r>
        <w:t>Reflection Questions</w:t>
      </w:r>
    </w:p>
    <w:p>
      <w:pPr>
        <w:pStyle w:val="ListBullet"/>
      </w:pPr>
      <w:r>
        <w:t>What challenges did you face when sourcing materials, and how did you overcome them?</w:t>
      </w:r>
    </w:p>
    <w:p>
      <w:pPr>
        <w:pStyle w:val="ListBullet"/>
      </w:pPr>
      <w:r>
        <w:t>How did you ensure that your filtration system is both effective and sustainable?</w:t>
      </w:r>
    </w:p>
    <w:p>
      <w:pPr>
        <w:pStyle w:val="ListBullet"/>
      </w:pPr>
      <w:r>
        <w:t>In what ways did you apply the concepts of confidence and uncertainty in your design and testing?</w:t>
      </w:r>
    </w:p>
    <w:p>
      <w:pPr>
        <w:pStyle w:val="ListBullet"/>
      </w:pPr>
      <w:r>
        <w:t>What improvements would you make to your design if you had more resources or time?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