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Review Findings</w:t>
      </w:r>
    </w:p>
    <w:p>
      <w:pPr>
        <w:pStyle w:val="Heading2"/>
      </w:pPr>
      <w:r>
        <w:t>Technical Accuracy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</w:t>
      </w:r>
    </w:p>
    <w:p>
      <w:r>
        <w:t>3D_Scanning_Overview.pdf</w:t>
      </w:r>
    </w:p>
    <w:p>
      <w:pPr>
        <w:pStyle w:val="Heading5"/>
      </w:pPr>
      <w:r>
        <w:t>Description</w:t>
      </w:r>
    </w:p>
    <w:p>
      <w:r>
        <w:t>The document states that 3D scanning can capture colors as well as geometries, but does not clarify that color capture depends on the type of scanner used.</w:t>
      </w:r>
    </w:p>
    <w:p>
      <w:pPr>
        <w:pStyle w:val="Heading5"/>
      </w:pPr>
      <w:r>
        <w:t>Severity</w:t>
      </w:r>
    </w:p>
    <w:p>
      <w:r>
        <w:t>medium</w:t>
      </w:r>
    </w:p>
    <w:p>
      <w:pPr>
        <w:pStyle w:val="Heading5"/>
      </w:pPr>
      <w:r>
        <w:t>Artifact</w:t>
      </w:r>
    </w:p>
    <w:p>
      <w:r>
        <w:t>3D_Scanning_Tutorial_Exercise.docx</w:t>
      </w:r>
    </w:p>
    <w:p>
      <w:pPr>
        <w:pStyle w:val="Heading5"/>
      </w:pPr>
      <w:r>
        <w:t>Description</w:t>
      </w:r>
    </w:p>
    <w:p>
      <w:r>
        <w:t>The tutorial inaccurately explains that all 3D scanners use laser triangulation, while in reality, there are multiple methods including structured light and photogrammetry.</w:t>
      </w:r>
    </w:p>
    <w:p>
      <w:pPr>
        <w:pStyle w:val="Heading5"/>
      </w:pPr>
      <w:r>
        <w:t>Severity</w:t>
      </w:r>
    </w:p>
    <w:p>
      <w:r>
        <w:t>high</w:t>
      </w:r>
    </w:p>
    <w:p>
      <w:pPr>
        <w:pStyle w:val="Heading2"/>
      </w:pPr>
      <w:r>
        <w:t>Pedagogical Quality</w:t>
      </w:r>
    </w:p>
    <w:p>
      <w:pPr>
        <w:pStyle w:val="Heading3"/>
      </w:pPr>
      <w:r>
        <w:t>Issues</w:t>
      </w:r>
    </w:p>
    <w:p>
      <w:pPr>
        <w:pStyle w:val="Heading5"/>
      </w:pPr>
      <w:r>
        <w:t>Artifact</w:t>
      </w:r>
    </w:p>
    <w:p>
      <w:r>
        <w:t>3D_Scanning_Intro_Video.mp4</w:t>
      </w:r>
    </w:p>
    <w:p>
      <w:pPr>
        <w:pStyle w:val="Heading5"/>
      </w:pPr>
      <w:r>
        <w:t>Description</w:t>
      </w:r>
    </w:p>
    <w:p>
      <w:r>
        <w:t>The video provides a good overview but lacks engagement techniques that could enhance understanding, such as interactive elements or real-world applications.</w:t>
      </w:r>
    </w:p>
    <w:p>
      <w:pPr>
        <w:pStyle w:val="Heading5"/>
      </w:pPr>
      <w:r>
        <w:t>Severity</w:t>
      </w:r>
    </w:p>
    <w:p>
      <w:r>
        <w:t>low</w:t>
      </w:r>
    </w:p>
    <w:p>
      <w:pPr>
        <w:pStyle w:val="Heading2"/>
      </w:pPr>
      <w:r>
        <w:t>Cross Artifact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</w:t>
      </w:r>
    </w:p>
    <w:p>
      <w:r>
        <w:t>3D_Scanning_Overview.pdf</w:t>
      </w:r>
    </w:p>
    <w:p>
      <w:pPr>
        <w:pStyle w:val="Heading5"/>
      </w:pPr>
      <w:r>
        <w:t>Related Artifact</w:t>
      </w:r>
    </w:p>
    <w:p>
      <w:r>
        <w:t>3D_Scanning_Tutorial_Exercise.docx</w:t>
      </w:r>
    </w:p>
    <w:p>
      <w:pPr>
        <w:pStyle w:val="Heading5"/>
      </w:pPr>
      <w:r>
        <w:t>Description</w:t>
      </w:r>
    </w:p>
    <w:p>
      <w:r>
        <w:t>The overview document states that 3D scanning is a one-step process, while the tutorial implies multiple steps are required for successful scanning.</w:t>
      </w:r>
    </w:p>
    <w:p>
      <w:pPr>
        <w:pStyle w:val="Heading5"/>
      </w:pPr>
      <w:r>
        <w:t>Severity</w:t>
      </w:r>
    </w:p>
    <w:p>
      <w:r>
        <w:t>medium</w:t>
      </w:r>
    </w:p>
    <w:p>
      <w:pPr>
        <w:pStyle w:val="Heading2"/>
      </w:pPr>
      <w:r>
        <w:t>Terminology Consistency</w:t>
      </w:r>
    </w:p>
    <w:p>
      <w:pPr>
        <w:pStyle w:val="Heading3"/>
      </w:pPr>
      <w:r>
        <w:t>Issues</w:t>
      </w:r>
    </w:p>
    <w:p>
      <w:pPr>
        <w:pStyle w:val="Heading5"/>
      </w:pPr>
      <w:r>
        <w:t>Artifact</w:t>
      </w:r>
    </w:p>
    <w:p>
      <w:r>
        <w:t>3D_Scanning_Overview.pdf</w:t>
      </w:r>
    </w:p>
    <w:p>
      <w:pPr>
        <w:pStyle w:val="Heading5"/>
      </w:pPr>
      <w:r>
        <w:t>Description</w:t>
      </w:r>
    </w:p>
    <w:p>
      <w:r>
        <w:t>The term 'point cloud' is used interchangeably with 'mesh' without proper clarification, which could confuse learners.</w:t>
      </w:r>
    </w:p>
    <w:p>
      <w:pPr>
        <w:pStyle w:val="Heading5"/>
      </w:pPr>
      <w:r>
        <w:t>Severity</w:t>
      </w:r>
    </w:p>
    <w:p>
      <w:r>
        <w:t>medium</w:t>
      </w:r>
    </w:p>
    <w:p>
      <w:pPr>
        <w:pStyle w:val="Heading1"/>
      </w:pPr>
      <w:r>
        <w:t>Recommendations</w:t>
      </w:r>
    </w:p>
    <w:p>
      <w:pPr>
        <w:pStyle w:val="Heading2"/>
      </w:pPr>
      <w:r>
        <w:t>Technical Accuracy</w:t>
      </w:r>
    </w:p>
    <w:p>
      <w:r>
        <w:t>Clarify the types of 3D scanners and their capabilities in all relevant documents.</w:t>
      </w:r>
    </w:p>
    <w:p>
      <w:pPr>
        <w:pStyle w:val="Heading2"/>
      </w:pPr>
      <w:r>
        <w:t>Pedagogical Quality</w:t>
      </w:r>
    </w:p>
    <w:p>
      <w:r>
        <w:t>Incorporate more engaging elements into video presentations, such as questions or interactive components.</w:t>
      </w:r>
    </w:p>
    <w:p>
      <w:pPr>
        <w:pStyle w:val="Heading2"/>
      </w:pPr>
      <w:r>
        <w:t>Cross Artifact Consistency</w:t>
      </w:r>
    </w:p>
    <w:p>
      <w:r>
        <w:t>Ensure all documents agree on the processes involved in 3D scanning.</w:t>
      </w:r>
    </w:p>
    <w:p>
      <w:pPr>
        <w:pStyle w:val="Heading2"/>
      </w:pPr>
      <w:r>
        <w:t>Terminology Consistency</w:t>
      </w:r>
    </w:p>
    <w:p>
      <w:r>
        <w:t>Define terms clearly and ensure consistent usage across all materials.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