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confidence</w:t>
      </w:r>
    </w:p>
    <w:p>
      <w:pPr>
        <w:pStyle w:val="Heading3"/>
      </w:pPr>
      <w:r>
        <w:t>Definition</w:t>
      </w:r>
    </w:p>
    <w:p>
      <w:r>
        <w:t>A measure of the degree of certainty that a specific outcome will occur.</w:t>
      </w:r>
    </w:p>
    <w:p>
      <w:pPr>
        <w:pStyle w:val="Heading3"/>
      </w:pPr>
      <w:r>
        <w:t>Example</w:t>
      </w:r>
    </w:p>
    <w:p>
      <w:r>
        <w:t>If a model predicts that a car will stop, a confidence level of 90% indicates strong belief in this prediction.</w:t>
      </w:r>
    </w:p>
    <w:p>
      <w:pPr>
        <w:pStyle w:val="Heading3"/>
      </w:pPr>
      <w:r>
        <w:t>Visualdescription</w:t>
      </w:r>
    </w:p>
    <w:p>
      <w:r>
        <w:t>A gauge or dial indicating varying levels of certainty, with colors transitioning from red (low confidence) to green (high confidence).</w:t>
      </w:r>
    </w:p>
    <w:p>
      <w:pPr>
        <w:pStyle w:val="Heading2"/>
      </w:pPr>
      <w:r>
        <w:t>uncertainty</w:t>
      </w:r>
    </w:p>
    <w:p>
      <w:pPr>
        <w:pStyle w:val="Heading3"/>
      </w:pPr>
      <w:r>
        <w:t>Definition</w:t>
      </w:r>
    </w:p>
    <w:p>
      <w:r>
        <w:t>The degree to which a value or outcome is unknown or unpredictable.</w:t>
      </w:r>
    </w:p>
    <w:p>
      <w:pPr>
        <w:pStyle w:val="Heading3"/>
      </w:pPr>
      <w:r>
        <w:t>Example</w:t>
      </w:r>
    </w:p>
    <w:p>
      <w:r>
        <w:t>Weather forecasts often have uncertainty due to changing conditions, leading to a range of possible temperatures.</w:t>
      </w:r>
    </w:p>
    <w:p>
      <w:pPr>
        <w:pStyle w:val="Heading3"/>
      </w:pPr>
      <w:r>
        <w:t>Visualdescription</w:t>
      </w:r>
    </w:p>
    <w:p>
      <w:r>
        <w:t>A cloud or mist representing unpredictability, with question marks emerging from it to symbolize unknown outcomes.</w:t>
      </w:r>
    </w:p>
    <w:p>
      <w:pPr>
        <w:pStyle w:val="Heading2"/>
      </w:pPr>
      <w:r>
        <w:t>probability</w:t>
      </w:r>
    </w:p>
    <w:p>
      <w:pPr>
        <w:pStyle w:val="Heading3"/>
      </w:pPr>
      <w:r>
        <w:t>Definition</w:t>
      </w:r>
    </w:p>
    <w:p>
      <w:r>
        <w:t>A numerical representation of the likelihood that a specific event will occur, expressed as a value between 0 and 1.</w:t>
      </w:r>
    </w:p>
    <w:p>
      <w:pPr>
        <w:pStyle w:val="Heading3"/>
      </w:pPr>
      <w:r>
        <w:t>Example</w:t>
      </w:r>
    </w:p>
    <w:p>
      <w:r>
        <w:t>The probability of rolling a six on a fair die is 1/6, or approximately 0.167.</w:t>
      </w:r>
    </w:p>
    <w:p>
      <w:pPr>
        <w:pStyle w:val="Heading3"/>
      </w:pPr>
      <w:r>
        <w:t>Visualdescription</w:t>
      </w:r>
    </w:p>
    <w:p>
      <w:r>
        <w:t>A pie chart divided into six equal segments, with one segment highlighted to show the probability of rolling a six.</w:t>
      </w:r>
    </w:p>
    <w:p>
      <w:pPr>
        <w:pStyle w:val="Heading2"/>
      </w:pPr>
      <w:r>
        <w:t>quality score</w:t>
      </w:r>
    </w:p>
    <w:p>
      <w:pPr>
        <w:pStyle w:val="Heading3"/>
      </w:pPr>
      <w:r>
        <w:t>Definition</w:t>
      </w:r>
    </w:p>
    <w:p>
      <w:r>
        <w:t>A numerical value that reflects the accuracy and reliability of a measurement or prediction.</w:t>
      </w:r>
    </w:p>
    <w:p>
      <w:pPr>
        <w:pStyle w:val="Heading3"/>
      </w:pPr>
      <w:r>
        <w:t>Example</w:t>
      </w:r>
    </w:p>
    <w:p>
      <w:r>
        <w:t>A quality score of 85% indicates that the majority of predictions made by a model are accurate.</w:t>
      </w:r>
    </w:p>
    <w:p>
      <w:pPr>
        <w:pStyle w:val="Heading3"/>
      </w:pPr>
      <w:r>
        <w:t>Visualdescription</w:t>
      </w:r>
    </w:p>
    <w:p>
      <w:r>
        <w:t>A star rating system with five stars, where four stars are filled to signify a high quality score.</w:t>
      </w:r>
    </w:p>
    <w:p>
      <w:pPr>
        <w:pStyle w:val="Heading2"/>
      </w:pPr>
      <w:r>
        <w:t>error</w:t>
      </w:r>
    </w:p>
    <w:p>
      <w:pPr>
        <w:pStyle w:val="Heading3"/>
      </w:pPr>
      <w:r>
        <w:t>Definition</w:t>
      </w:r>
    </w:p>
    <w:p>
      <w:r>
        <w:t>The difference between a measured value and the true value.</w:t>
      </w:r>
    </w:p>
    <w:p>
      <w:pPr>
        <w:pStyle w:val="Heading3"/>
      </w:pPr>
      <w:r>
        <w:t>Example</w:t>
      </w:r>
    </w:p>
    <w:p>
      <w:r>
        <w:t>If a thermometer reads 22°C when the actual temperature is 20°C, the error is +2°C.</w:t>
      </w:r>
    </w:p>
    <w:p>
      <w:pPr>
        <w:pStyle w:val="Heading3"/>
      </w:pPr>
      <w:r>
        <w:t>Visualdescription</w:t>
      </w:r>
    </w:p>
    <w:p>
      <w:r>
        <w:t>A target with arrows showing various distances from the bullseye, representing different levels of error.</w:t>
      </w:r>
    </w:p>
    <w:p>
      <w:pPr>
        <w:pStyle w:val="Heading2"/>
      </w:pPr>
      <w:r>
        <w:t>bias</w:t>
      </w:r>
    </w:p>
    <w:p>
      <w:pPr>
        <w:pStyle w:val="Heading3"/>
      </w:pPr>
      <w:r>
        <w:t>Definition</w:t>
      </w:r>
    </w:p>
    <w:p>
      <w:r>
        <w:t>A systematic error that leads to consistently skewed results in one direction.</w:t>
      </w:r>
    </w:p>
    <w:p>
      <w:pPr>
        <w:pStyle w:val="Heading3"/>
      </w:pPr>
      <w:r>
        <w:t>Example</w:t>
      </w:r>
    </w:p>
    <w:p>
      <w:r>
        <w:t>If a survey consistently over-represents a particular demographic, it introduces bias in the results.</w:t>
      </w:r>
    </w:p>
    <w:p>
      <w:pPr>
        <w:pStyle w:val="Heading3"/>
      </w:pPr>
      <w:r>
        <w:t>Visualdescription</w:t>
      </w:r>
    </w:p>
    <w:p>
      <w:r>
        <w:t>A scale tipped to one side, illustrating the concept of a systematic skew in data representation.</w:t>
      </w:r>
    </w:p>
    <w:p>
      <w:pPr>
        <w:pStyle w:val="Heading2"/>
      </w:pPr>
      <w:r>
        <w:t>variance</w:t>
      </w:r>
    </w:p>
    <w:p>
      <w:pPr>
        <w:pStyle w:val="Heading3"/>
      </w:pPr>
      <w:r>
        <w:t>Definition</w:t>
      </w:r>
    </w:p>
    <w:p>
      <w:r>
        <w:t>A statistical measure of the dispersion or spread of a set of values.</w:t>
      </w:r>
    </w:p>
    <w:p>
      <w:pPr>
        <w:pStyle w:val="Heading3"/>
      </w:pPr>
      <w:r>
        <w:t>Example</w:t>
      </w:r>
    </w:p>
    <w:p>
      <w:r>
        <w:t>A high variance in test scores indicates that students performed very differently from one another.</w:t>
      </w:r>
    </w:p>
    <w:p>
      <w:pPr>
        <w:pStyle w:val="Heading3"/>
      </w:pPr>
      <w:r>
        <w:t>Visualdescription</w:t>
      </w:r>
    </w:p>
    <w:p>
      <w:r>
        <w:t>A graph showing a wide spread of data points around a mean, illustrating high variance.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The process of confirming that a measurement or model accurately reflects the real-world scenario it represents.</w:t>
      </w:r>
    </w:p>
    <w:p>
      <w:pPr>
        <w:pStyle w:val="Heading3"/>
      </w:pPr>
      <w:r>
        <w:t>Example</w:t>
      </w:r>
    </w:p>
    <w:p>
      <w:r>
        <w:t>Before deploying a weather prediction model, scientists conduct validation to ensure its forecasts are reliable.</w:t>
      </w:r>
    </w:p>
    <w:p>
      <w:pPr>
        <w:pStyle w:val="Heading3"/>
      </w:pPr>
      <w:r>
        <w:t>Visualdescription</w:t>
      </w:r>
    </w:p>
    <w:p>
      <w:r>
        <w:t>A checklist being ticked off, representing the steps taken to validate a process or model.</w:t>
      </w:r>
    </w:p>
    <w:p>
      <w:pPr>
        <w:pStyle w:val="Heading2"/>
      </w:pPr>
      <w:r>
        <w:t>threshold</w:t>
      </w:r>
    </w:p>
    <w:p>
      <w:pPr>
        <w:pStyle w:val="Heading3"/>
      </w:pPr>
      <w:r>
        <w:t>Definition</w:t>
      </w:r>
    </w:p>
    <w:p>
      <w:r>
        <w:t>A specified limit or point at which a certain condition is met or a response is triggered.</w:t>
      </w:r>
    </w:p>
    <w:p>
      <w:pPr>
        <w:pStyle w:val="Heading3"/>
      </w:pPr>
      <w:r>
        <w:t>Example</w:t>
      </w:r>
    </w:p>
    <w:p>
      <w:r>
        <w:t>A threshold of 70% accuracy may be set for a model to be considered effective.</w:t>
      </w:r>
    </w:p>
    <w:p>
      <w:pPr>
        <w:pStyle w:val="Heading3"/>
      </w:pPr>
      <w:r>
        <w:t>Visualdescription</w:t>
      </w:r>
    </w:p>
    <w:p>
      <w:r>
        <w:t>A horizontal line on a graph, marking the point at which results meet the required criteria.</w:t>
      </w:r>
    </w:p>
    <w:p>
      <w:pPr>
        <w:pStyle w:val="Heading2"/>
      </w:pPr>
      <w:r>
        <w:t>risk</w:t>
      </w:r>
    </w:p>
    <w:p>
      <w:pPr>
        <w:pStyle w:val="Heading3"/>
      </w:pPr>
      <w:r>
        <w:t>Definition</w:t>
      </w:r>
    </w:p>
    <w:p>
      <w:r>
        <w:t>The potential for loss or harm associated with a particular decision or action.</w:t>
      </w:r>
    </w:p>
    <w:p>
      <w:pPr>
        <w:pStyle w:val="Heading3"/>
      </w:pPr>
      <w:r>
        <w:t>Example</w:t>
      </w:r>
    </w:p>
    <w:p>
      <w:r>
        <w:t>Investing in stocks carries risk, as the value can fluctuate significantly.</w:t>
      </w:r>
    </w:p>
    <w:p>
      <w:pPr>
        <w:pStyle w:val="Heading3"/>
      </w:pPr>
      <w:r>
        <w:t>Visualdescription</w:t>
      </w:r>
    </w:p>
    <w:p>
      <w:r>
        <w:t>A balancing scale with one side labeled 'reward' and the other 'risk,' indicating the trade-off involved in decision-making.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