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confidence</w:t>
      </w:r>
    </w:p>
    <w:p>
      <w:pPr>
        <w:pStyle w:val="Heading3"/>
      </w:pPr>
      <w:r>
        <w:t>Definition</w:t>
      </w:r>
    </w:p>
    <w:p>
      <w:r>
        <w:t>Das Vertrauen in die Genauigkeit oder Zuverlässigkeit einer Messung oder Schätzung.</w:t>
      </w:r>
    </w:p>
    <w:p>
      <w:pPr>
        <w:pStyle w:val="Heading3"/>
      </w:pPr>
      <w:r>
        <w:t>Example</w:t>
      </w:r>
    </w:p>
    <w:p>
      <w:r>
        <w:t>Die Konfidenz eines Modells kann durch die Genauigkeit der Vorhersagen gemessen werden.</w:t>
      </w:r>
    </w:p>
    <w:p>
      <w:pPr>
        <w:pStyle w:val="Heading3"/>
      </w:pPr>
      <w:r>
        <w:t>Visual Description</w:t>
      </w:r>
    </w:p>
    <w:p>
      <w:r>
        <w:t>Ein Diagramm, das eine steigende Kurve zeigt, die das Vertrauen in die Ergebnisse eines Modells darstellt.</w:t>
      </w:r>
    </w:p>
    <w:p>
      <w:pPr>
        <w:pStyle w:val="Heading2"/>
      </w:pPr>
      <w:r>
        <w:t>uncertainty</w:t>
      </w:r>
    </w:p>
    <w:p>
      <w:pPr>
        <w:pStyle w:val="Heading3"/>
      </w:pPr>
      <w:r>
        <w:t>Definition</w:t>
      </w:r>
    </w:p>
    <w:p>
      <w:r>
        <w:t>Ein Maß für die Ungewissheit oder Variabilität in einer Messung oder Schätzung.</w:t>
      </w:r>
    </w:p>
    <w:p>
      <w:pPr>
        <w:pStyle w:val="Heading3"/>
      </w:pPr>
      <w:r>
        <w:t>Example</w:t>
      </w:r>
    </w:p>
    <w:p>
      <w:r>
        <w:t>Die Unsicherheit der Messung kann durch den verwendeten Sensor und die Umgebungsbedingungen beeinflusst werden.</w:t>
      </w:r>
    </w:p>
    <w:p>
      <w:pPr>
        <w:pStyle w:val="Heading3"/>
      </w:pPr>
      <w:r>
        <w:t>Visual Description</w:t>
      </w:r>
    </w:p>
    <w:p>
      <w:r>
        <w:t>Eine Wolke um einen Punkt in einem Diagramm, die die Unsicherheit in den gemessenen Werten darstellt.</w:t>
      </w:r>
    </w:p>
    <w:p>
      <w:pPr>
        <w:pStyle w:val="Heading2"/>
      </w:pPr>
      <w:r>
        <w:t>probability</w:t>
      </w:r>
    </w:p>
    <w:p>
      <w:pPr>
        <w:pStyle w:val="Heading3"/>
      </w:pPr>
      <w:r>
        <w:t>Definition</w:t>
      </w:r>
    </w:p>
    <w:p>
      <w:r>
        <w:t>Die Wahrscheinlichkeit, dass ein bestimmtes Ereignis eintritt, ausgedrückt als Wert zwischen 0 und 1.</w:t>
      </w:r>
    </w:p>
    <w:p>
      <w:pPr>
        <w:pStyle w:val="Heading3"/>
      </w:pPr>
      <w:r>
        <w:t>Example</w:t>
      </w:r>
    </w:p>
    <w:p>
      <w:r>
        <w:t>Die Wahrscheinlichkeit, dass ein Wurf eine Sechs zeigt, beträgt 1/6.</w:t>
      </w:r>
    </w:p>
    <w:p>
      <w:pPr>
        <w:pStyle w:val="Heading3"/>
      </w:pPr>
      <w:r>
        <w:t>Visual Description</w:t>
      </w:r>
    </w:p>
    <w:p>
      <w:r>
        <w:t>Ein Kreisdiagramm, das verschiedene Wahrscheinlichkeiten von Ereignissen darstellt, wobei jede Sektion eine andere Wahrscheinlichkeit zeigt.</w:t>
      </w:r>
    </w:p>
    <w:p>
      <w:pPr>
        <w:pStyle w:val="Heading2"/>
      </w:pPr>
      <w:r>
        <w:t>quality score</w:t>
      </w:r>
    </w:p>
    <w:p>
      <w:pPr>
        <w:pStyle w:val="Heading3"/>
      </w:pPr>
      <w:r>
        <w:t>Definition</w:t>
      </w:r>
    </w:p>
    <w:p>
      <w:r>
        <w:t>Eine Bewertung, die die Qualität einer Messung oder eines Modells anhand bestimmter Kriterien angibt.</w:t>
      </w:r>
    </w:p>
    <w:p>
      <w:pPr>
        <w:pStyle w:val="Heading3"/>
      </w:pPr>
      <w:r>
        <w:t>Example</w:t>
      </w:r>
    </w:p>
    <w:p>
      <w:r>
        <w:t>Ein hoher Qualitätswert zeigt an, dass die Vorhersagen eines Modells präzise und zuverlässig sind.</w:t>
      </w:r>
    </w:p>
    <w:p>
      <w:pPr>
        <w:pStyle w:val="Heading3"/>
      </w:pPr>
      <w:r>
        <w:t>Visual Description</w:t>
      </w:r>
    </w:p>
    <w:p>
      <w:r>
        <w:t>Ein Balkendiagramm, das verschiedene Qualitätswerte von mehreren Modellen vergleicht.</w:t>
      </w:r>
    </w:p>
    <w:p>
      <w:pPr>
        <w:pStyle w:val="Heading2"/>
      </w:pPr>
      <w:r>
        <w:t>error</w:t>
      </w:r>
    </w:p>
    <w:p>
      <w:pPr>
        <w:pStyle w:val="Heading3"/>
      </w:pPr>
      <w:r>
        <w:t>Definition</w:t>
      </w:r>
    </w:p>
    <w:p>
      <w:r>
        <w:t>Der Unterschied zwischen einem gemessenen Wert und dem tatsächlichen Wert.</w:t>
      </w:r>
    </w:p>
    <w:p>
      <w:pPr>
        <w:pStyle w:val="Heading3"/>
      </w:pPr>
      <w:r>
        <w:t>Example</w:t>
      </w:r>
    </w:p>
    <w:p>
      <w:r>
        <w:t>Der Fehler in der Messung kann durch kalibrierte Sensoren minimiert werden.</w:t>
      </w:r>
    </w:p>
    <w:p>
      <w:pPr>
        <w:pStyle w:val="Heading3"/>
      </w:pPr>
      <w:r>
        <w:t>Visual Description</w:t>
      </w:r>
    </w:p>
    <w:p>
      <w:r>
        <w:t>Ein Diagramm, das den Unterschied zwischen dem gemessenen Wert und dem tatsächlichen Wert mit einem Pfeil darstellt.</w:t>
      </w:r>
    </w:p>
    <w:p>
      <w:pPr>
        <w:pStyle w:val="Heading2"/>
      </w:pPr>
      <w:r>
        <w:t>bias</w:t>
      </w:r>
    </w:p>
    <w:p>
      <w:pPr>
        <w:pStyle w:val="Heading3"/>
      </w:pPr>
      <w:r>
        <w:t>Definition</w:t>
      </w:r>
    </w:p>
    <w:p>
      <w:r>
        <w:t>Eine systematische Abweichung eines Messwertes von dem tatsächlichen Wert, die oft durch Fehlerquellen verursacht wird.</w:t>
      </w:r>
    </w:p>
    <w:p>
      <w:pPr>
        <w:pStyle w:val="Heading3"/>
      </w:pPr>
      <w:r>
        <w:t>Example</w:t>
      </w:r>
    </w:p>
    <w:p>
      <w:r>
        <w:t>Ein Sensor, der konstant höhere Werte anzeigt, hat einen positiven Bias.</w:t>
      </w:r>
    </w:p>
    <w:p>
      <w:pPr>
        <w:pStyle w:val="Heading3"/>
      </w:pPr>
      <w:r>
        <w:t>Visual Description</w:t>
      </w:r>
    </w:p>
    <w:p>
      <w:r>
        <w:t>Ein Diagramm, das die systematische Verschiebung der Messwerte im Vergleich zum tatsächlichen Wert zeigt.</w:t>
      </w:r>
    </w:p>
    <w:p>
      <w:pPr>
        <w:pStyle w:val="Heading2"/>
      </w:pPr>
      <w:r>
        <w:t>variance</w:t>
      </w:r>
    </w:p>
    <w:p>
      <w:pPr>
        <w:pStyle w:val="Heading3"/>
      </w:pPr>
      <w:r>
        <w:t>Definition</w:t>
      </w:r>
    </w:p>
    <w:p>
      <w:r>
        <w:t>Ein Maß für die Streuung oder Variabilität der Messwerte um ihren Durchschnittswert.</w:t>
      </w:r>
    </w:p>
    <w:p>
      <w:pPr>
        <w:pStyle w:val="Heading3"/>
      </w:pPr>
      <w:r>
        <w:t>Example</w:t>
      </w:r>
    </w:p>
    <w:p>
      <w:r>
        <w:t>Eine hohe Varianz zeigt, dass die Messwerte stark variieren.</w:t>
      </w:r>
    </w:p>
    <w:p>
      <w:pPr>
        <w:pStyle w:val="Heading3"/>
      </w:pPr>
      <w:r>
        <w:t>Visual Description</w:t>
      </w:r>
    </w:p>
    <w:p>
      <w:r>
        <w:t>Ein Diagramm, das die Verteilung von Messwerten und deren Streuung um den Mittelwert darstellt.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Der Prozess, durch den die Genauigkeit und Zuverlässigkeit eines Modells oder einer Messung überprüft wird.</w:t>
      </w:r>
    </w:p>
    <w:p>
      <w:pPr>
        <w:pStyle w:val="Heading3"/>
      </w:pPr>
      <w:r>
        <w:t>Example</w:t>
      </w:r>
    </w:p>
    <w:p>
      <w:r>
        <w:t>Die Validierung eines Modells erfolgt durch den Vergleich der Vorhersagen mit realen Daten.</w:t>
      </w:r>
    </w:p>
    <w:p>
      <w:pPr>
        <w:pStyle w:val="Heading3"/>
      </w:pPr>
      <w:r>
        <w:t>Visual Description</w:t>
      </w:r>
    </w:p>
    <w:p>
      <w:r>
        <w:t>Ein Flussdiagramm, das die Schritte der Validierung eines Modells darstellt.</w:t>
      </w:r>
    </w:p>
    <w:p>
      <w:pPr>
        <w:pStyle w:val="Heading2"/>
      </w:pPr>
      <w:r>
        <w:t>threshold</w:t>
      </w:r>
    </w:p>
    <w:p>
      <w:pPr>
        <w:pStyle w:val="Heading3"/>
      </w:pPr>
      <w:r>
        <w:t>Definition</w:t>
      </w:r>
    </w:p>
    <w:p>
      <w:r>
        <w:t>Ein festgelegter Wert, der als Grenze dient, um Entscheidungen zu treffen oder Ereignisse zu klassifizieren.</w:t>
      </w:r>
    </w:p>
    <w:p>
      <w:pPr>
        <w:pStyle w:val="Heading3"/>
      </w:pPr>
      <w:r>
        <w:t>Example</w:t>
      </w:r>
    </w:p>
    <w:p>
      <w:r>
        <w:t>Ein Schwellenwert von 0,7 wird verwendet, um zu entscheiden, ob ein Modell als zuverlässig gilt.</w:t>
      </w:r>
    </w:p>
    <w:p>
      <w:pPr>
        <w:pStyle w:val="Heading3"/>
      </w:pPr>
      <w:r>
        <w:t>Visual Description</w:t>
      </w:r>
    </w:p>
    <w:p>
      <w:r>
        <w:t>Eine Grafik, die eine Linie darstellt, die die Grenze zwischen zwei Zuständen oder Entscheidungen markiert.</w:t>
      </w:r>
    </w:p>
    <w:p>
      <w:pPr>
        <w:pStyle w:val="Heading2"/>
      </w:pPr>
      <w:r>
        <w:t>risk</w:t>
      </w:r>
    </w:p>
    <w:p>
      <w:pPr>
        <w:pStyle w:val="Heading3"/>
      </w:pPr>
      <w:r>
        <w:t>Definition</w:t>
      </w:r>
    </w:p>
    <w:p>
      <w:r>
        <w:t>Die Wahrscheinlichkeit eines negativen Ereignisses, das aus einer Entscheidung oder Handlung resultieren kann.</w:t>
      </w:r>
    </w:p>
    <w:p>
      <w:pPr>
        <w:pStyle w:val="Heading3"/>
      </w:pPr>
      <w:r>
        <w:t>Example</w:t>
      </w:r>
    </w:p>
    <w:p>
      <w:r>
        <w:t>Das Risiko einer Fehlmessung kann durch sorgfältige Kalibrierung der Instrumente verringert werden.</w:t>
      </w:r>
    </w:p>
    <w:p>
      <w:pPr>
        <w:pStyle w:val="Heading3"/>
      </w:pPr>
      <w:r>
        <w:t>Visual Description</w:t>
      </w:r>
    </w:p>
    <w:p>
      <w:r>
        <w:t>Ein Diagramm, das die Beziehung zwischen Risiko und Wahrscheinlichkeit darstellt, möglicherweise mit verschiedenen Szenarien.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