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Module</w:t>
      </w:r>
    </w:p>
    <w:p>
      <w:r>
        <w:t>Wenn Computer Fehler machen</w:t>
      </w:r>
    </w:p>
    <w:p>
      <w:pPr>
        <w:pStyle w:val="Heading1"/>
      </w:pPr>
      <w:r>
        <w:t>Assessments</w:t>
      </w:r>
    </w:p>
    <w:p>
      <w:pPr>
        <w:pStyle w:val="Heading2"/>
      </w:pPr>
      <w:r>
        <w:t>Preassessment</w:t>
      </w:r>
    </w:p>
    <w:p>
      <w:pPr>
        <w:pStyle w:val="Heading3"/>
      </w:pPr>
      <w:r>
        <w:t>Title</w:t>
      </w:r>
    </w:p>
    <w:p>
      <w:r>
        <w:t>Vorwissenstest: Computer Vision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Was versteht man unter Segmentation in der Computer Vision?</w:t>
      </w:r>
    </w:p>
    <w:p>
      <w:pPr>
        <w:pStyle w:val="Heading5"/>
      </w:pPr>
      <w:r>
        <w:t>Type</w:t>
      </w:r>
    </w:p>
    <w:p>
      <w:r>
        <w:t>Multiple 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Die Aufteilung eines Bildes in bedeutungsvolle Teile</w:t>
      </w:r>
    </w:p>
    <w:p>
      <w:pPr>
        <w:pStyle w:val="ListBullet"/>
      </w:pPr>
      <w:r>
        <w:t>B) Die Messung der Tiefe in einem Bild</w:t>
      </w:r>
    </w:p>
    <w:p>
      <w:pPr>
        <w:pStyle w:val="ListBullet"/>
      </w:pPr>
      <w:r>
        <w:t>C) Die Reflexion von Lichtstrahlen</w:t>
      </w:r>
    </w:p>
    <w:p>
      <w:pPr>
        <w:pStyle w:val="ListBullet"/>
      </w:pPr>
      <w:r>
        <w:t>D) Die Erkennung von Texturen</w:t>
      </w:r>
    </w:p>
    <w:p>
      <w:pPr>
        <w:pStyle w:val="Heading5"/>
      </w:pPr>
      <w:r>
        <w:t>Correctanswer</w:t>
      </w:r>
    </w:p>
    <w:p>
      <w:r>
        <w:t>A</w:t>
      </w:r>
    </w:p>
    <w:p>
      <w:pPr>
        <w:pStyle w:val="Heading5"/>
      </w:pPr>
      <w:r>
        <w:t>Question</w:t>
      </w:r>
    </w:p>
    <w:p>
      <w:r>
        <w:t>Was ist ein Beispiel für einen Fehler in der Tiefe, den Computer machen können?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Falsche Schätzung der Abstände zwischen Objekten.</w:t>
      </w:r>
    </w:p>
    <w:p>
      <w:pPr>
        <w:pStyle w:val="Heading2"/>
      </w:pPr>
      <w:r>
        <w:t>Formativeassessments</w:t>
      </w:r>
    </w:p>
    <w:p>
      <w:r>
        <w:t>Session: 1</w:t>
      </w:r>
    </w:p>
    <w:p>
      <w:pPr>
        <w:pStyle w:val="Heading4"/>
      </w:pPr>
      <w:r>
        <w:t>Title</w:t>
      </w:r>
    </w:p>
    <w:p>
      <w:r>
        <w:t>Analyse von Computer Vision Fehlern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Nennen Sie drei häufige Fehler, die bei der Segmentierung auftreten können.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Correctanswer</w:t>
      </w:r>
    </w:p>
    <w:p>
      <w:r>
        <w:t>Übersegmentierung, Untersegmentierung, falsche Klassifizierung.</w:t>
      </w:r>
    </w:p>
    <w:p>
      <w:r>
        <w:t>Session: 2</w:t>
      </w:r>
    </w:p>
    <w:p>
      <w:pPr>
        <w:pStyle w:val="Heading4"/>
      </w:pPr>
      <w:r>
        <w:t>Title</w:t>
      </w:r>
    </w:p>
    <w:p>
      <w:r>
        <w:t>Kontrollierte Tests gestalten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Entwerfen Sie einen Test, der einen spezifischen Fehler isoliert. Welche Variablen würden Sie kontrollieren?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Correctanswer</w:t>
      </w:r>
    </w:p>
    <w:p>
      <w:r>
        <w:t>Beleuchtung, Kameraeinstellungen, Abstand zum Objekt.</w:t>
      </w:r>
    </w:p>
    <w:p>
      <w:r>
        <w:t>Session: 3</w:t>
      </w:r>
    </w:p>
    <w:p>
      <w:pPr>
        <w:pStyle w:val="Heading4"/>
      </w:pPr>
      <w:r>
        <w:t>Title</w:t>
      </w:r>
    </w:p>
    <w:p>
      <w:r>
        <w:t>Wiederholbare Fehlermuster analysieren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Wie können Sie Beweise sammeln, um zwischen zufälliger Variation und einem wiederholbaren Fehler zu unterscheiden?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Correctanswer</w:t>
      </w:r>
    </w:p>
    <w:p>
      <w:r>
        <w:t>Durch wiederholte Tests unter denselben Bedingungen und statistische Analyse der Ergebnisse.</w:t>
      </w:r>
    </w:p>
    <w:p>
      <w:r>
        <w:t>Session: 4</w:t>
      </w:r>
    </w:p>
    <w:p>
      <w:pPr>
        <w:pStyle w:val="Heading4"/>
      </w:pPr>
      <w:r>
        <w:t>Title</w:t>
      </w:r>
    </w:p>
    <w:p>
      <w:r>
        <w:t>Verbesserungen bewerten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Diskutieren Sie eine mögliche Verbesserung des Capture-Setups und wie Sie deren Effektivität bewerten würden.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Correctanswer</w:t>
      </w:r>
    </w:p>
    <w:p>
      <w:r>
        <w:t>Erhöhung der Beleuchtung kann die Bildqualität verbessern; bewerten durch Vergleich der Ergebnisse vor und nach der Änderung.</w:t>
      </w:r>
    </w:p>
    <w:p>
      <w:r>
        <w:t>Session: 5</w:t>
      </w:r>
    </w:p>
    <w:p>
      <w:pPr>
        <w:pStyle w:val="Heading4"/>
      </w:pPr>
      <w:r>
        <w:t>Title</w:t>
      </w:r>
    </w:p>
    <w:p>
      <w:r>
        <w:t>Verantwortungsvolle Kommunikation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Wie sollten die Grenzen von AI und mögliche Fehlerfälle kommuniziert werden?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Correctanswer</w:t>
      </w:r>
    </w:p>
    <w:p>
      <w:r>
        <w:t>Durch transparente Berichterstattung über die Genauigkeit der Ergebnisse und potenzielle Fehlerquellen.</w:t>
      </w:r>
    </w:p>
    <w:p>
      <w:pPr>
        <w:pStyle w:val="Heading2"/>
      </w:pPr>
      <w:r>
        <w:t>Summativeassessment</w:t>
      </w:r>
    </w:p>
    <w:p>
      <w:pPr>
        <w:pStyle w:val="Heading3"/>
      </w:pPr>
      <w:r>
        <w:t>Title</w:t>
      </w:r>
    </w:p>
    <w:p>
      <w:r>
        <w:t>Modulprüfung: Computer Vision Fehleranalyse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Analysieren Sie einen gegebenen Bilddatensatz und identifizieren Sie mindestens drei Fehler. Erklären Sie die Ursachen und mögliche Lösungen.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Correctanswer</w:t>
      </w:r>
    </w:p>
    <w:p>
      <w:r>
        <w:t>Antwort sollte detaillierte Analyse, Ursachen und Lösungen enthalten.</w:t>
      </w:r>
    </w:p>
    <w:p>
      <w:pPr>
        <w:pStyle w:val="Heading2"/>
      </w:pPr>
      <w:r>
        <w:t>Performancetaskrubric</w:t>
      </w:r>
    </w:p>
    <w:p>
      <w:pPr>
        <w:pStyle w:val="Heading3"/>
      </w:pPr>
      <w:r>
        <w:t>Criteria</w:t>
      </w:r>
    </w:p>
    <w:p>
      <w:pPr>
        <w:pStyle w:val="Heading5"/>
      </w:pPr>
      <w:r>
        <w:t>Criterion</w:t>
      </w:r>
    </w:p>
    <w:p>
      <w:r>
        <w:t>Analyse von Fehlern</w:t>
      </w:r>
    </w:p>
    <w:p>
      <w:pPr>
        <w:pStyle w:val="Heading5"/>
      </w:pPr>
      <w:r>
        <w:t>Description</w:t>
      </w:r>
    </w:p>
    <w:p>
      <w:r>
        <w:t>Identifizierung und Erklärung der Fehler mit Beispielen.</w:t>
      </w:r>
    </w:p>
    <w:p>
      <w:r>
        <w:t>Points: 10</w:t>
      </w:r>
    </w:p>
    <w:p>
      <w:pPr>
        <w:pStyle w:val="Heading5"/>
      </w:pPr>
      <w:r>
        <w:t>Criterion</w:t>
      </w:r>
    </w:p>
    <w:p>
      <w:r>
        <w:t>Gestaltung des Tests</w:t>
      </w:r>
    </w:p>
    <w:p>
      <w:pPr>
        <w:pStyle w:val="Heading5"/>
      </w:pPr>
      <w:r>
        <w:t>Description</w:t>
      </w:r>
    </w:p>
    <w:p>
      <w:r>
        <w:t>Klarheit und Relevanz der Testgestaltung.</w:t>
      </w:r>
    </w:p>
    <w:p>
      <w:r>
        <w:t>Points: 10</w:t>
      </w:r>
    </w:p>
    <w:p>
      <w:pPr>
        <w:pStyle w:val="Heading5"/>
      </w:pPr>
      <w:r>
        <w:t>Criterion</w:t>
      </w:r>
    </w:p>
    <w:p>
      <w:r>
        <w:t>Beweisanalyse</w:t>
      </w:r>
    </w:p>
    <w:p>
      <w:pPr>
        <w:pStyle w:val="Heading5"/>
      </w:pPr>
      <w:r>
        <w:t>Description</w:t>
      </w:r>
    </w:p>
    <w:p>
      <w:r>
        <w:t>Verwendung statistischer Methoden zur Unterscheidung von Fehlern.</w:t>
      </w:r>
    </w:p>
    <w:p>
      <w:r>
        <w:t>Points: 10</w:t>
      </w:r>
    </w:p>
    <w:p>
      <w:pPr>
        <w:pStyle w:val="Heading5"/>
      </w:pPr>
      <w:r>
        <w:t>Criterion</w:t>
      </w:r>
    </w:p>
    <w:p>
      <w:r>
        <w:t>Bewertung der Verbesserung</w:t>
      </w:r>
    </w:p>
    <w:p>
      <w:pPr>
        <w:pStyle w:val="Heading5"/>
      </w:pPr>
      <w:r>
        <w:t>Description</w:t>
      </w:r>
    </w:p>
    <w:p>
      <w:r>
        <w:t>Logische Argumentation zur Effektivität der Änderungen.</w:t>
      </w:r>
    </w:p>
    <w:p>
      <w:r>
        <w:t>Points: 10</w:t>
      </w:r>
    </w:p>
    <w:p>
      <w:pPr>
        <w:pStyle w:val="Heading5"/>
      </w:pPr>
      <w:r>
        <w:t>Criterion</w:t>
      </w:r>
    </w:p>
    <w:p>
      <w:r>
        <w:t>Kommunikation der AI-Grenzen</w:t>
      </w:r>
    </w:p>
    <w:p>
      <w:pPr>
        <w:pStyle w:val="Heading5"/>
      </w:pPr>
      <w:r>
        <w:t>Description</w:t>
      </w:r>
    </w:p>
    <w:p>
      <w:r>
        <w:t>Verständlichkeit und Vollständigkeit der Kommunikation.</w:t>
      </w:r>
    </w:p>
    <w:p>
      <w:r>
        <w:t>Points: 10</w:t>
      </w:r>
    </w:p>
    <w:p>
      <w:r>
        <w:t>Totalpoints: 50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