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When Computers Make Mistakes</w:t>
      </w:r>
    </w:p>
    <w:p>
      <w:r>
        <w:rPr>
          <w:color w:val="606060"/>
          <w:sz w:val="22"/>
        </w:rPr>
        <w:t>module_13 | Grade 8-12 | 5 days</w:t>
      </w:r>
    </w:p>
    <w:p/>
    <w:p>
      <w:pPr>
        <w:pStyle w:val="Heading1"/>
      </w:pPr>
      <w:r>
        <w:t>Problem Statement</w:t>
      </w:r>
    </w:p>
    <w:p>
      <w:r>
        <w:t>Entwickle ein System zur automatischen Fehlererkennung in der Produktion von 3D-Druckteilen. Das System soll in der Lage sein, Abweichungen in der Qualität der produzierten Teile zu identifizieren und Vorschläge zur Korrektur dieser Fehler zu machen.</w:t>
      </w:r>
    </w:p>
    <w:p>
      <w:pPr>
        <w:pStyle w:val="Heading1"/>
      </w:pPr>
      <w:r>
        <w:t>Constraints</w:t>
      </w:r>
    </w:p>
    <w:p>
      <w:pPr>
        <w:pStyle w:val="ListBullet"/>
      </w:pPr>
      <w:r>
        <w:t>Das System muss innerhalb eines Zeitrahmens von 30 Minuten eine Analyse durchführen können.</w:t>
      </w:r>
    </w:p>
    <w:p>
      <w:pPr>
        <w:pStyle w:val="ListBullet"/>
      </w:pPr>
      <w:r>
        <w:t>Es dürfen nur handelsübliche Sensoren und Softwaretools verwendet werden.</w:t>
      </w:r>
    </w:p>
    <w:p>
      <w:pPr>
        <w:pStyle w:val="ListBullet"/>
      </w:pPr>
      <w:r>
        <w:t>Die Lösung muss eine Benutzeroberfläche haben, die es ermöglicht, die Ergebnisse klar darzustellen.</w:t>
      </w:r>
    </w:p>
    <w:p>
      <w:pPr>
        <w:pStyle w:val="ListBullet"/>
      </w:pPr>
      <w:r>
        <w:t>Das System sollte in der Lage sein, mindestens drei verschiedene Arten von Fehlern zu erkennen (z. B. falsche Dimensionen, Oberflächenunregelmäßigkeiten, Materialfehler).</w:t>
      </w:r>
    </w:p>
    <w:p>
      <w:pPr>
        <w:pStyle w:val="Heading1"/>
      </w:pPr>
      <w:r>
        <w:t>Success Criteria</w:t>
      </w:r>
    </w:p>
    <w:p>
      <w:pPr>
        <w:pStyle w:val="ListBullet"/>
      </w:pPr>
      <w:r>
        <w:t>Das System identifiziert erfolgreich die vorgegebenen Fehlerarten in mindestens 80% der Testfälle.</w:t>
      </w:r>
    </w:p>
    <w:p>
      <w:pPr>
        <w:pStyle w:val="ListBullet"/>
      </w:pPr>
      <w:r>
        <w:t>Die Benutzeroberfläche ist intuitiv und ermöglicht eine einfache Interpretation der Ergebnisse.</w:t>
      </w:r>
    </w:p>
    <w:p>
      <w:pPr>
        <w:pStyle w:val="ListBullet"/>
      </w:pPr>
      <w:r>
        <w:t>Die Vorschläge zur Korrektur der Fehler basieren auf validierten Daten und analysierten Ergebnissen.</w:t>
      </w:r>
    </w:p>
    <w:p>
      <w:pPr>
        <w:pStyle w:val="Heading1"/>
      </w:pPr>
      <w:r>
        <w:t>Reflection Questions</w:t>
      </w:r>
    </w:p>
    <w:p>
      <w:pPr>
        <w:pStyle w:val="ListBullet"/>
      </w:pPr>
      <w:r>
        <w:t>Welche Technologien und Methoden habt ihr zur Fehlererkennung eingesetzt und warum?</w:t>
      </w:r>
    </w:p>
    <w:p>
      <w:pPr>
        <w:pStyle w:val="ListBullet"/>
      </w:pPr>
      <w:r>
        <w:t>Wie habt ihr die Effizienz eures Systems getestet und validiert?</w:t>
      </w:r>
    </w:p>
    <w:p>
      <w:pPr>
        <w:pStyle w:val="ListBullet"/>
      </w:pPr>
      <w:r>
        <w:t>Welche Herausforderungen sind während der Entwicklung aufgetreten und wie habt ihr diese überwunden?</w:t>
      </w:r>
    </w:p>
    <w:p>
      <w:pPr>
        <w:pStyle w:val="ListBullet"/>
      </w:pPr>
      <w:r>
        <w:t>Wie könnte euer System in der realen Industrie angewendet werden und welche Verbesserungen wären notwendig?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