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failure mode</w:t>
      </w:r>
    </w:p>
    <w:p>
      <w:pPr>
        <w:pStyle w:val="Heading3"/>
      </w:pPr>
      <w:r>
        <w:t>Definition</w:t>
      </w:r>
    </w:p>
    <w:p>
      <w:r>
        <w:t>Ein failure mode beschreibt einen spezifischen Weg, auf dem ein System oder eine Komponente versagen kann.</w:t>
      </w:r>
    </w:p>
    <w:p>
      <w:pPr>
        <w:pStyle w:val="Heading3"/>
      </w:pPr>
      <w:r>
        <w:t>Example</w:t>
      </w:r>
    </w:p>
    <w:p>
      <w:r>
        <w:t>Ein Beispiel für einen failure mode in einem Fahrzeug könnte der Ausfall der Bremsen sein, was zu einem Verlust der Kontrolle führt.</w:t>
      </w:r>
    </w:p>
    <w:p>
      <w:pPr>
        <w:pStyle w:val="Heading3"/>
      </w:pPr>
      <w:r>
        <w:t>Visual Description</w:t>
      </w:r>
    </w:p>
    <w:p>
      <w:r>
        <w:t>Eine schematische Darstellung eines Fahrzeugs, bei dem die Bremsen rot markiert sind, um den failure mode hervorzuheben.</w:t>
      </w:r>
    </w:p>
    <w:p>
      <w:pPr>
        <w:pStyle w:val="Heading2"/>
      </w:pPr>
      <w:r>
        <w:t>edge case</w:t>
      </w:r>
    </w:p>
    <w:p>
      <w:pPr>
        <w:pStyle w:val="Heading3"/>
      </w:pPr>
      <w:r>
        <w:t>Definition</w:t>
      </w:r>
    </w:p>
    <w:p>
      <w:r>
        <w:t>Ein edge case bezeichnet eine Situation oder einen Zustand, der selten vorkommt und oft an den Grenzen der Spezifikation liegt.</w:t>
      </w:r>
    </w:p>
    <w:p>
      <w:pPr>
        <w:pStyle w:val="Heading3"/>
      </w:pPr>
      <w:r>
        <w:t>Example</w:t>
      </w:r>
    </w:p>
    <w:p>
      <w:r>
        <w:t>Ein Beispiel für ein edge case könnte die Nutzung einer Software unter extremen Bedingungen, wie z.B. bei sehr niedrigen Temperaturen, sein.</w:t>
      </w:r>
    </w:p>
    <w:p>
      <w:pPr>
        <w:pStyle w:val="Heading3"/>
      </w:pPr>
      <w:r>
        <w:t>Visual Description</w:t>
      </w:r>
    </w:p>
    <w:p>
      <w:r>
        <w:t>Ein Diagramm, das die normalen Betriebsbedingungen einer Software zeigt, mit einem hervorgehobenen Bereich, der die edge case-Situation darstellt.</w:t>
      </w:r>
    </w:p>
    <w:p>
      <w:pPr>
        <w:pStyle w:val="Heading2"/>
      </w:pPr>
      <w:r>
        <w:t>adversarial example</w:t>
      </w:r>
    </w:p>
    <w:p>
      <w:pPr>
        <w:pStyle w:val="Heading3"/>
      </w:pPr>
      <w:r>
        <w:t>Definition</w:t>
      </w:r>
    </w:p>
    <w:p>
      <w:r>
        <w:t>Ein adversarial example ist ein gezielt manipuliertes Eingabedatum, das ein KI-Modell dazu verleitet, falsche Vorhersagen zu treffen.</w:t>
      </w:r>
    </w:p>
    <w:p>
      <w:pPr>
        <w:pStyle w:val="Heading3"/>
      </w:pPr>
      <w:r>
        <w:t>Example</w:t>
      </w:r>
    </w:p>
    <w:p>
      <w:r>
        <w:t>Ein Beispiel könnte ein Bild eines Hundes sein, das leicht verändert wurde, sodass eine Bildklassifizierungs-KI es fälschlicherweise als Katze erkennt.</w:t>
      </w:r>
    </w:p>
    <w:p>
      <w:pPr>
        <w:pStyle w:val="Heading3"/>
      </w:pPr>
      <w:r>
        <w:t>Visual Description</w:t>
      </w:r>
    </w:p>
    <w:p>
      <w:r>
        <w:t>Zwei Bilder nebeneinander: das ursprüngliche Bild eines Hundes und das manipulierte Bild, das von der KI falsch klassifiziert wird.</w:t>
      </w:r>
    </w:p>
    <w:p>
      <w:pPr>
        <w:pStyle w:val="Heading2"/>
      </w:pPr>
      <w:r>
        <w:t>systematic error</w:t>
      </w:r>
    </w:p>
    <w:p>
      <w:pPr>
        <w:pStyle w:val="Heading3"/>
      </w:pPr>
      <w:r>
        <w:t>Definition</w:t>
      </w:r>
    </w:p>
    <w:p>
      <w:r>
        <w:t>Ein systematic error ist ein konsistenter und vorhersagbarer Fehler, der aus einem bestimmten Fehler in der Messmethode resultiert.</w:t>
      </w:r>
    </w:p>
    <w:p>
      <w:pPr>
        <w:pStyle w:val="Heading3"/>
      </w:pPr>
      <w:r>
        <w:t>Example</w:t>
      </w:r>
    </w:p>
    <w:p>
      <w:r>
        <w:t>Ein Beispiel für einen systematic error könnte ein Thermometer sein, das immer um 2 Grad zu hoch misst.</w:t>
      </w:r>
    </w:p>
    <w:p>
      <w:pPr>
        <w:pStyle w:val="Heading3"/>
      </w:pPr>
      <w:r>
        <w:t>Visual Description</w:t>
      </w:r>
    </w:p>
    <w:p>
      <w:r>
        <w:t>Ein Thermometer mit einer Markierung, die den systematischen Fehler von 2 Grad anzeigt, um das Konzept zu verdeutlichen.</w:t>
      </w:r>
    </w:p>
    <w:p>
      <w:pPr>
        <w:pStyle w:val="Heading2"/>
      </w:pPr>
      <w:r>
        <w:t>random error</w:t>
      </w:r>
    </w:p>
    <w:p>
      <w:pPr>
        <w:pStyle w:val="Heading3"/>
      </w:pPr>
      <w:r>
        <w:t>Definition</w:t>
      </w:r>
    </w:p>
    <w:p>
      <w:r>
        <w:t>Ein random error ist ein unvorhersehbarer Fehler, der bei Messungen auftritt und die Genauigkeit beeinträchtigt.</w:t>
      </w:r>
    </w:p>
    <w:p>
      <w:pPr>
        <w:pStyle w:val="Heading3"/>
      </w:pPr>
      <w:r>
        <w:t>Example</w:t>
      </w:r>
    </w:p>
    <w:p>
      <w:r>
        <w:t>Ein Beispiel für einen random error könnte eine leicht schwankende Temperaturmessung aufgrund von Umgebungsbedingungen sein.</w:t>
      </w:r>
    </w:p>
    <w:p>
      <w:pPr>
        <w:pStyle w:val="Heading3"/>
      </w:pPr>
      <w:r>
        <w:t>Visual Description</w:t>
      </w:r>
    </w:p>
    <w:p>
      <w:r>
        <w:t>Ein Diagramm, das mehrere Temperaturmessungen zeigt, die um einen Mittelwert streuen, um den random error zu illustrieren.</w:t>
      </w:r>
    </w:p>
    <w:p>
      <w:pPr>
        <w:pStyle w:val="Heading2"/>
      </w:pPr>
      <w:r>
        <w:t>robustness</w:t>
      </w:r>
    </w:p>
    <w:p>
      <w:pPr>
        <w:pStyle w:val="Heading3"/>
      </w:pPr>
      <w:r>
        <w:t>Definition</w:t>
      </w:r>
    </w:p>
    <w:p>
      <w:r>
        <w:t>Robustness beschreibt die Fähigkeit eines Systems, unter variierenden Bedingungen stabil zu bleiben.</w:t>
      </w:r>
    </w:p>
    <w:p>
      <w:pPr>
        <w:pStyle w:val="Heading3"/>
      </w:pPr>
      <w:r>
        <w:t>Example</w:t>
      </w:r>
    </w:p>
    <w:p>
      <w:r>
        <w:t>Ein Beispiel für Robustheit könnte ein Computerprogramm sein, das auch bei ungenauen Benutzereingaben korrekt funktioniert.</w:t>
      </w:r>
    </w:p>
    <w:p>
      <w:pPr>
        <w:pStyle w:val="Heading3"/>
      </w:pPr>
      <w:r>
        <w:t>Visual Description</w:t>
      </w:r>
    </w:p>
    <w:p>
      <w:r>
        <w:t>Eine Grafik, die ein Programm zeigt, das in verschiedenen Szenarien (z.B. fehlerhafte Eingaben) erfolgreich arbeitet.</w:t>
      </w:r>
    </w:p>
    <w:p>
      <w:pPr>
        <w:pStyle w:val="Heading2"/>
      </w:pPr>
      <w:r>
        <w:t>generalization</w:t>
      </w:r>
    </w:p>
    <w:p>
      <w:pPr>
        <w:pStyle w:val="Heading3"/>
      </w:pPr>
      <w:r>
        <w:t>Definition</w:t>
      </w:r>
    </w:p>
    <w:p>
      <w:r>
        <w:t>Generalization ist die Fähigkeit eines Modells, auf neue, unbekannte Daten zu reagieren, die nicht im Training enthalten waren.</w:t>
      </w:r>
    </w:p>
    <w:p>
      <w:pPr>
        <w:pStyle w:val="Heading3"/>
      </w:pPr>
      <w:r>
        <w:t>Example</w:t>
      </w:r>
    </w:p>
    <w:p>
      <w:r>
        <w:t>Ein Beispiel für Generalization wäre ein KI-Modell, das auch Bilder von Katzen korrekt klassifiziert, nachdem es nur mit Bildern von Hunden trainiert wurde.</w:t>
      </w:r>
    </w:p>
    <w:p>
      <w:pPr>
        <w:pStyle w:val="Heading3"/>
      </w:pPr>
      <w:r>
        <w:t>Visual Description</w:t>
      </w:r>
    </w:p>
    <w:p>
      <w:r>
        <w:t>Ein Diagramm, das die Trainingsdaten und die neuen, unbekannten Daten zeigt, die vom Modell korrekt klassifiziert werden.</w:t>
      </w:r>
    </w:p>
    <w:p>
      <w:pPr>
        <w:pStyle w:val="Heading2"/>
      </w:pPr>
      <w:r>
        <w:t>root cause</w:t>
      </w:r>
    </w:p>
    <w:p>
      <w:pPr>
        <w:pStyle w:val="Heading3"/>
      </w:pPr>
      <w:r>
        <w:t>Definition</w:t>
      </w:r>
    </w:p>
    <w:p>
      <w:r>
        <w:t>Die root cause ist die grundlegende Ursache eines Problems, die identifiziert werden muss, um effektive Lösungen zu finden.</w:t>
      </w:r>
    </w:p>
    <w:p>
      <w:pPr>
        <w:pStyle w:val="Heading3"/>
      </w:pPr>
      <w:r>
        <w:t>Example</w:t>
      </w:r>
    </w:p>
    <w:p>
      <w:r>
        <w:t>Ein Beispiel für eine root cause könnte ein defektes Bauteil in einer Maschine sein, das für mehrere Ausfälle verantwortlich ist.</w:t>
      </w:r>
    </w:p>
    <w:p>
      <w:pPr>
        <w:pStyle w:val="Heading3"/>
      </w:pPr>
      <w:r>
        <w:t>Visual Description</w:t>
      </w:r>
    </w:p>
    <w:p>
      <w:r>
        <w:t>Ein Flussdiagramm, das zeigt, wie verschiedene Probleme auf eine gemeinsame root cause zurückzuführen sind.</w:t>
      </w:r>
    </w:p>
    <w:p>
      <w:pPr>
        <w:pStyle w:val="Heading2"/>
      </w:pPr>
      <w:r>
        <w:t>mitigation</w:t>
      </w:r>
    </w:p>
    <w:p>
      <w:pPr>
        <w:pStyle w:val="Heading3"/>
      </w:pPr>
      <w:r>
        <w:t>Definition</w:t>
      </w:r>
    </w:p>
    <w:p>
      <w:r>
        <w:t>Mitigation bezieht sich auf die Maßnahmen, die ergriffen werden, um die Auswirkungen eines Problems zu verringern.</w:t>
      </w:r>
    </w:p>
    <w:p>
      <w:pPr>
        <w:pStyle w:val="Heading3"/>
      </w:pPr>
      <w:r>
        <w:t>Example</w:t>
      </w:r>
    </w:p>
    <w:p>
      <w:r>
        <w:t>Ein Beispiel für Mitigation könnte die Implementierung von Sicherheitsprotokollen zur Reduzierung von Risiken in einem Labor sein.</w:t>
      </w:r>
    </w:p>
    <w:p>
      <w:pPr>
        <w:pStyle w:val="Heading3"/>
      </w:pPr>
      <w:r>
        <w:t>Visual Description</w:t>
      </w:r>
    </w:p>
    <w:p>
      <w:r>
        <w:t>Ein Bild eines Labors mit verschiedenen Sicherheitsprotokollen und Ausrüstungen, die zur Mitigation von Risiken dienen.</w:t>
      </w:r>
    </w:p>
    <w:p>
      <w:pPr>
        <w:pStyle w:val="Heading2"/>
      </w:pPr>
      <w:r>
        <w:t>retest</w:t>
      </w:r>
    </w:p>
    <w:p>
      <w:pPr>
        <w:pStyle w:val="Heading3"/>
      </w:pPr>
      <w:r>
        <w:t>Definition</w:t>
      </w:r>
    </w:p>
    <w:p>
      <w:r>
        <w:t>Retest bezeichnet den Vorgang, ein System oder eine Komponente erneut zu testen, um die Ergebnisse zu validieren oder zu überprüfen.</w:t>
      </w:r>
    </w:p>
    <w:p>
      <w:pPr>
        <w:pStyle w:val="Heading3"/>
      </w:pPr>
      <w:r>
        <w:t>Example</w:t>
      </w:r>
    </w:p>
    <w:p>
      <w:r>
        <w:t>Ein Beispiel für einen Retest könnte das erneute Testen eines Softwareupdates sein, um sicherzustellen, dass alle Fehler behoben wurden.</w:t>
      </w:r>
    </w:p>
    <w:p>
      <w:pPr>
        <w:pStyle w:val="Heading3"/>
      </w:pPr>
      <w:r>
        <w:t>Visual Description</w:t>
      </w:r>
    </w:p>
    <w:p>
      <w:r>
        <w:t>Ein Screenshot eines Computerbildschirms, der den Prozess des Retests einer Softwareanwendung zeigt.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