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Module</w:t>
      </w:r>
    </w:p>
    <w:p>
      <w:r>
        <w:t>Point Clouds</w:t>
      </w:r>
    </w:p>
    <w:p>
      <w:pPr>
        <w:pStyle w:val="Heading1"/>
      </w:pPr>
      <w:r>
        <w:t>Pre Assessment</w:t>
      </w:r>
    </w:p>
    <w:p>
      <w:pPr>
        <w:pStyle w:val="Heading2"/>
      </w:pPr>
      <w:r>
        <w:t>Title</w:t>
      </w:r>
    </w:p>
    <w:p>
      <w:r>
        <w:t>Pre-Assessment: Understanding Point Clouds</w:t>
      </w:r>
    </w:p>
    <w:p>
      <w:pPr>
        <w:pStyle w:val="Heading2"/>
      </w:pPr>
      <w:r>
        <w:t>Items</w:t>
      </w:r>
    </w:p>
    <w:p>
      <w:pPr>
        <w:pStyle w:val="Heading3"/>
      </w:pPr>
      <w:r>
        <w:t>What is a point cloud?</w:t>
      </w:r>
    </w:p>
    <w:p>
      <w:pPr>
        <w:pStyle w:val="Heading4"/>
      </w:pPr>
      <w:r>
        <w:t>Type</w:t>
      </w:r>
    </w:p>
    <w:p>
      <w:r>
        <w:t>multiple_choice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 continuous surface of data</w:t>
      </w:r>
    </w:p>
    <w:p>
      <w:pPr>
        <w:pStyle w:val="ListBullet"/>
      </w:pPr>
      <w:r>
        <w:t>A set of spatial samples</w:t>
      </w:r>
    </w:p>
    <w:p>
      <w:pPr>
        <w:pStyle w:val="ListBullet"/>
      </w:pPr>
      <w:r>
        <w:t>A collection of images</w:t>
      </w:r>
    </w:p>
    <w:p>
      <w:pPr>
        <w:pStyle w:val="ListBullet"/>
      </w:pPr>
      <w:r>
        <w:t>A single data point</w:t>
      </w:r>
    </w:p>
    <w:p>
      <w:pPr>
        <w:pStyle w:val="Heading4"/>
      </w:pPr>
      <w:r>
        <w:t>Correct Answer</w:t>
      </w:r>
    </w:p>
    <w:p>
      <w:r>
        <w:t>A set of spatial samples</w:t>
      </w:r>
    </w:p>
    <w:p>
      <w:pPr>
        <w:pStyle w:val="Heading4"/>
      </w:pPr>
      <w:r>
        <w:t>Learning Objective</w:t>
      </w:r>
    </w:p>
    <w:p>
      <w:r>
        <w:t>lo_14_01</w:t>
      </w:r>
    </w:p>
    <w:p>
      <w:pPr>
        <w:pStyle w:val="Heading3"/>
      </w:pPr>
      <w:r>
        <w:t>What information can XYZ coordinates provide in a point cloud?</w:t>
      </w:r>
    </w:p>
    <w:p>
      <w:pPr>
        <w:pStyle w:val="Heading4"/>
      </w:pPr>
      <w:r>
        <w:t>Type</w:t>
      </w:r>
    </w:p>
    <w:p>
      <w:r>
        <w:t>open_ended</w:t>
      </w:r>
    </w:p>
    <w:p>
      <w:pPr>
        <w:pStyle w:val="Heading4"/>
      </w:pPr>
      <w:r>
        <w:t>Correct Answer</w:t>
      </w:r>
    </w:p>
    <w:p>
      <w:r>
        <w:t>XYZ coordinates represent spatial locations in three-dimensional space.</w:t>
      </w:r>
    </w:p>
    <w:p>
      <w:pPr>
        <w:pStyle w:val="Heading4"/>
      </w:pPr>
      <w:r>
        <w:t>Learning Objective</w:t>
      </w:r>
    </w:p>
    <w:p>
      <w:r>
        <w:t>lo_14_02</w:t>
      </w:r>
    </w:p>
    <w:p>
      <w:pPr>
        <w:pStyle w:val="Heading1"/>
      </w:pPr>
      <w:r>
        <w:t>Formative Assessments</w:t>
      </w:r>
    </w:p>
    <w:p>
      <w:pPr>
        <w:pStyle w:val="Heading2"/>
      </w:pPr>
      <w:r>
        <w:t>Formative Assessment Session 1</w:t>
      </w:r>
    </w:p>
    <w:p>
      <w:pPr>
        <w:pStyle w:val="Heading3"/>
      </w:pPr>
      <w:r>
        <w:t>Items</w:t>
      </w:r>
    </w:p>
    <w:p>
      <w:pPr>
        <w:pStyle w:val="Heading4"/>
      </w:pPr>
      <w:r>
        <w:t>How would you explain the difference between a point cloud and a traditional image?</w:t>
      </w:r>
    </w:p>
    <w:p>
      <w:pPr>
        <w:pStyle w:val="Heading5"/>
      </w:pPr>
      <w:r>
        <w:t>Type</w:t>
      </w:r>
    </w:p>
    <w:p>
      <w:r>
        <w:t>open_ended</w:t>
      </w:r>
    </w:p>
    <w:p>
      <w:pPr>
        <w:pStyle w:val="Heading5"/>
      </w:pPr>
      <w:r>
        <w:t>Learning Objective</w:t>
      </w:r>
    </w:p>
    <w:p>
      <w:r>
        <w:t>lo_14_01</w:t>
      </w:r>
    </w:p>
    <w:p>
      <w:pPr>
        <w:pStyle w:val="Heading4"/>
      </w:pPr>
      <w:r>
        <w:t>Given a set of XYZ coordinates, describe how you would interpret the spatial arrangement.</w:t>
      </w:r>
    </w:p>
    <w:p>
      <w:pPr>
        <w:pStyle w:val="Heading5"/>
      </w:pPr>
      <w:r>
        <w:t>Type</w:t>
      </w:r>
    </w:p>
    <w:p>
      <w:r>
        <w:t>open_ended</w:t>
      </w:r>
    </w:p>
    <w:p>
      <w:pPr>
        <w:pStyle w:val="Heading5"/>
      </w:pPr>
      <w:r>
        <w:t>Learning Objective</w:t>
      </w:r>
    </w:p>
    <w:p>
      <w:r>
        <w:t>lo_14_02</w:t>
      </w:r>
    </w:p>
    <w:p>
      <w:pPr>
        <w:pStyle w:val="Heading2"/>
      </w:pPr>
      <w:r>
        <w:t>Formative Assessment Session 2</w:t>
      </w:r>
    </w:p>
    <w:p>
      <w:pPr>
        <w:pStyle w:val="Heading3"/>
      </w:pPr>
      <w:r>
        <w:t>Items</w:t>
      </w:r>
    </w:p>
    <w:p>
      <w:pPr>
        <w:pStyle w:val="Heading4"/>
      </w:pPr>
      <w:r>
        <w:t>What factors would you consider when analyzing point density in a point cloud?</w:t>
      </w:r>
    </w:p>
    <w:p>
      <w:pPr>
        <w:pStyle w:val="Heading5"/>
      </w:pPr>
      <w:r>
        <w:t>Type</w:t>
      </w:r>
    </w:p>
    <w:p>
      <w:r>
        <w:t>open_ended</w:t>
      </w:r>
    </w:p>
    <w:p>
      <w:pPr>
        <w:pStyle w:val="Heading5"/>
      </w:pPr>
      <w:r>
        <w:t>Learning Objective</w:t>
      </w:r>
    </w:p>
    <w:p>
      <w:r>
        <w:t>lo_14_03</w:t>
      </w:r>
    </w:p>
    <w:p>
      <w:pPr>
        <w:pStyle w:val="Heading4"/>
      </w:pPr>
      <w:r>
        <w:t>Identify potential outliers in a given point cloud dataset and explain your reasoning.</w:t>
      </w:r>
    </w:p>
    <w:p>
      <w:pPr>
        <w:pStyle w:val="Heading5"/>
      </w:pPr>
      <w:r>
        <w:t>Type</w:t>
      </w:r>
    </w:p>
    <w:p>
      <w:r>
        <w:t>open_ended</w:t>
      </w:r>
    </w:p>
    <w:p>
      <w:pPr>
        <w:pStyle w:val="Heading5"/>
      </w:pPr>
      <w:r>
        <w:t>Learning Objective</w:t>
      </w:r>
    </w:p>
    <w:p>
      <w:r>
        <w:t>lo_14_03</w:t>
      </w:r>
    </w:p>
    <w:p>
      <w:pPr>
        <w:pStyle w:val="Heading2"/>
      </w:pPr>
      <w:r>
        <w:t>Formative Assessment Session 3</w:t>
      </w:r>
    </w:p>
    <w:p>
      <w:pPr>
        <w:pStyle w:val="Heading3"/>
      </w:pPr>
      <w:r>
        <w:t>Items</w:t>
      </w:r>
    </w:p>
    <w:p>
      <w:pPr>
        <w:pStyle w:val="Heading4"/>
      </w:pPr>
      <w:r>
        <w:t>Compare two point clouds captured in different lighting conditions. What differences might you expect?</w:t>
      </w:r>
    </w:p>
    <w:p>
      <w:pPr>
        <w:pStyle w:val="Heading5"/>
      </w:pPr>
      <w:r>
        <w:t>Type</w:t>
      </w:r>
    </w:p>
    <w:p>
      <w:r>
        <w:t>open_ended</w:t>
      </w:r>
    </w:p>
    <w:p>
      <w:pPr>
        <w:pStyle w:val="Heading5"/>
      </w:pPr>
      <w:r>
        <w:t>Learning Objective</w:t>
      </w:r>
    </w:p>
    <w:p>
      <w:r>
        <w:t>lo_14_04</w:t>
      </w:r>
    </w:p>
    <w:p>
      <w:pPr>
        <w:pStyle w:val="Heading4"/>
      </w:pPr>
      <w:r>
        <w:t>Discuss how environmental factors could affect point cloud quality.</w:t>
      </w:r>
    </w:p>
    <w:p>
      <w:pPr>
        <w:pStyle w:val="Heading5"/>
      </w:pPr>
      <w:r>
        <w:t>Type</w:t>
      </w:r>
    </w:p>
    <w:p>
      <w:r>
        <w:t>open_ended</w:t>
      </w:r>
    </w:p>
    <w:p>
      <w:pPr>
        <w:pStyle w:val="Heading5"/>
      </w:pPr>
      <w:r>
        <w:t>Learning Objective</w:t>
      </w:r>
    </w:p>
    <w:p>
      <w:r>
        <w:t>lo_14_04</w:t>
      </w:r>
    </w:p>
    <w:p>
      <w:pPr>
        <w:pStyle w:val="Heading2"/>
      </w:pPr>
      <w:r>
        <w:t>Formative Assessment Session 4</w:t>
      </w:r>
    </w:p>
    <w:p>
      <w:pPr>
        <w:pStyle w:val="Heading3"/>
      </w:pPr>
      <w:r>
        <w:t>Items</w:t>
      </w:r>
    </w:p>
    <w:p>
      <w:pPr>
        <w:pStyle w:val="Heading4"/>
      </w:pPr>
      <w:r>
        <w:t>Based on a provided point cloud, what filtering techniques would you recommend to improve its quality?</w:t>
      </w:r>
    </w:p>
    <w:p>
      <w:pPr>
        <w:pStyle w:val="Heading5"/>
      </w:pPr>
      <w:r>
        <w:t>Type</w:t>
      </w:r>
    </w:p>
    <w:p>
      <w:r>
        <w:t>open_ended</w:t>
      </w:r>
    </w:p>
    <w:p>
      <w:pPr>
        <w:pStyle w:val="Heading5"/>
      </w:pPr>
      <w:r>
        <w:t>Learning Objective</w:t>
      </w:r>
    </w:p>
    <w:p>
      <w:r>
        <w:t>lo_14_05</w:t>
      </w:r>
    </w:p>
    <w:p>
      <w:pPr>
        <w:pStyle w:val="Heading4"/>
      </w:pPr>
      <w:r>
        <w:t>If a point cloud shows significant gaps, what actions would you suggest?</w:t>
      </w:r>
    </w:p>
    <w:p>
      <w:pPr>
        <w:pStyle w:val="Heading5"/>
      </w:pPr>
      <w:r>
        <w:t>Type</w:t>
      </w:r>
    </w:p>
    <w:p>
      <w:r>
        <w:t>open_ended</w:t>
      </w:r>
    </w:p>
    <w:p>
      <w:pPr>
        <w:pStyle w:val="Heading5"/>
      </w:pPr>
      <w:r>
        <w:t>Learning Objective</w:t>
      </w:r>
    </w:p>
    <w:p>
      <w:r>
        <w:t>lo_14_05</w:t>
      </w:r>
    </w:p>
    <w:p>
      <w:pPr>
        <w:pStyle w:val="Heading1"/>
      </w:pPr>
      <w:r>
        <w:t>Summative Assessment</w:t>
      </w:r>
    </w:p>
    <w:p>
      <w:pPr>
        <w:pStyle w:val="Heading2"/>
      </w:pPr>
      <w:r>
        <w:t>Title</w:t>
      </w:r>
    </w:p>
    <w:p>
      <w:r>
        <w:t>Summative Assessment: Point Clouds</w:t>
      </w:r>
    </w:p>
    <w:p>
      <w:pPr>
        <w:pStyle w:val="Heading2"/>
      </w:pPr>
      <w:r>
        <w:t>Items</w:t>
      </w:r>
    </w:p>
    <w:p>
      <w:pPr>
        <w:pStyle w:val="Heading3"/>
      </w:pPr>
      <w:r>
        <w:t>Explain the concept of point clouds and how they differ from continuous surfaces.</w:t>
      </w:r>
    </w:p>
    <w:p>
      <w:pPr>
        <w:pStyle w:val="Heading4"/>
      </w:pPr>
      <w:r>
        <w:t>Type</w:t>
      </w:r>
    </w:p>
    <w:p>
      <w:r>
        <w:t>open_ended</w:t>
      </w:r>
    </w:p>
    <w:p>
      <w:pPr>
        <w:pStyle w:val="Heading4"/>
      </w:pPr>
      <w:r>
        <w:t>Learning Objective</w:t>
      </w:r>
    </w:p>
    <w:p>
      <w:r>
        <w:t>lo_14_01</w:t>
      </w:r>
    </w:p>
    <w:p>
      <w:pPr>
        <w:pStyle w:val="Heading3"/>
      </w:pPr>
      <w:r>
        <w:t>Interpret the following set of XYZ coordinates and explain their significance.</w:t>
      </w:r>
    </w:p>
    <w:p>
      <w:pPr>
        <w:pStyle w:val="Heading4"/>
      </w:pPr>
      <w:r>
        <w:t>Type</w:t>
      </w:r>
    </w:p>
    <w:p>
      <w:r>
        <w:t>data_analysis</w:t>
      </w:r>
    </w:p>
    <w:p>
      <w:pPr>
        <w:pStyle w:val="Heading4"/>
      </w:pPr>
      <w:r>
        <w:t>Learning Objective</w:t>
      </w:r>
    </w:p>
    <w:p>
      <w:r>
        <w:t>lo_14_02</w:t>
      </w:r>
    </w:p>
    <w:p>
      <w:pPr>
        <w:pStyle w:val="Heading3"/>
      </w:pPr>
      <w:r>
        <w:t>Analyze a given point cloud for density, gaps, outliers, and noise. Provide a report of your findings.</w:t>
      </w:r>
    </w:p>
    <w:p>
      <w:pPr>
        <w:pStyle w:val="Heading4"/>
      </w:pPr>
      <w:r>
        <w:t>Type</w:t>
      </w:r>
    </w:p>
    <w:p>
      <w:r>
        <w:t>data_analysis</w:t>
      </w:r>
    </w:p>
    <w:p>
      <w:pPr>
        <w:pStyle w:val="Heading4"/>
      </w:pPr>
      <w:r>
        <w:t>Learning Objective</w:t>
      </w:r>
    </w:p>
    <w:p>
      <w:r>
        <w:t>lo_14_03</w:t>
      </w:r>
    </w:p>
    <w:p>
      <w:pPr>
        <w:pStyle w:val="Heading3"/>
      </w:pPr>
      <w:r>
        <w:t>Compare two provided point clouds and discuss the effects of different capturing conditions on their quality.</w:t>
      </w:r>
    </w:p>
    <w:p>
      <w:pPr>
        <w:pStyle w:val="Heading4"/>
      </w:pPr>
      <w:r>
        <w:t>Type</w:t>
      </w:r>
    </w:p>
    <w:p>
      <w:r>
        <w:t>open_ended</w:t>
      </w:r>
    </w:p>
    <w:p>
      <w:pPr>
        <w:pStyle w:val="Heading4"/>
      </w:pPr>
      <w:r>
        <w:t>Learning Objective</w:t>
      </w:r>
    </w:p>
    <w:p>
      <w:r>
        <w:t>lo_14_04</w:t>
      </w:r>
    </w:p>
    <w:p>
      <w:pPr>
        <w:pStyle w:val="Heading3"/>
      </w:pPr>
      <w:r>
        <w:t>Based on your analysis of the provided point cloud, recommend actions for filtering or recapturing.</w:t>
      </w:r>
    </w:p>
    <w:p>
      <w:pPr>
        <w:pStyle w:val="Heading4"/>
      </w:pPr>
      <w:r>
        <w:t>Type</w:t>
      </w:r>
    </w:p>
    <w:p>
      <w:r>
        <w:t>open_ended</w:t>
      </w:r>
    </w:p>
    <w:p>
      <w:pPr>
        <w:pStyle w:val="Heading4"/>
      </w:pPr>
      <w:r>
        <w:t>Learning Objective</w:t>
      </w:r>
    </w:p>
    <w:p>
      <w:r>
        <w:t>lo_14_05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3"/>
      </w:pPr>
      <w:r>
        <w:t>rubric_1</w:t>
      </w:r>
    </w:p>
    <w:p>
      <w:pPr>
        <w:pStyle w:val="Heading4"/>
      </w:pPr>
      <w:r>
        <w:t>Description</w:t>
      </w:r>
    </w:p>
    <w:p>
      <w:r>
        <w:t>Understanding of point cloud concepts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Excellent</w:t>
      </w:r>
    </w:p>
    <w:p>
      <w:pPr>
        <w:pStyle w:val="Heading6"/>
      </w:pPr>
      <w:r>
        <w:t>Description</w:t>
      </w:r>
    </w:p>
    <w:p>
      <w:r>
        <w:t>Demonstrates a thorough understanding of point cloud concepts and can explain them clearly.</w:t>
      </w:r>
    </w:p>
    <w:p>
      <w:pPr>
        <w:pStyle w:val="Heading6"/>
      </w:pPr>
      <w:r>
        <w:t>Level</w:t>
      </w:r>
    </w:p>
    <w:p>
      <w:r>
        <w:t>Proficient</w:t>
      </w:r>
    </w:p>
    <w:p>
      <w:pPr>
        <w:pStyle w:val="Heading6"/>
      </w:pPr>
      <w:r>
        <w:t>Description</w:t>
      </w:r>
    </w:p>
    <w:p>
      <w:r>
        <w:t>Demonstrates a good understanding of point cloud concepts with minor gaps.</w:t>
      </w:r>
    </w:p>
    <w:p>
      <w:pPr>
        <w:pStyle w:val="Heading6"/>
      </w:pPr>
      <w:r>
        <w:t>Level</w:t>
      </w:r>
    </w:p>
    <w:p>
      <w:r>
        <w:t>Needs Improvement</w:t>
      </w:r>
    </w:p>
    <w:p>
      <w:pPr>
        <w:pStyle w:val="Heading6"/>
      </w:pPr>
      <w:r>
        <w:t>Description</w:t>
      </w:r>
    </w:p>
    <w:p>
      <w:r>
        <w:t>Demonstrates limited understanding of point cloud concepts with significant gaps.</w:t>
      </w:r>
    </w:p>
    <w:p>
      <w:pPr>
        <w:pStyle w:val="Heading3"/>
      </w:pPr>
      <w:r>
        <w:t>rubric_2</w:t>
      </w:r>
    </w:p>
    <w:p>
      <w:pPr>
        <w:pStyle w:val="Heading4"/>
      </w:pPr>
      <w:r>
        <w:t>Description</w:t>
      </w:r>
    </w:p>
    <w:p>
      <w:r>
        <w:t>Analytical skills in interpreting point clouds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Excellent</w:t>
      </w:r>
    </w:p>
    <w:p>
      <w:pPr>
        <w:pStyle w:val="Heading6"/>
      </w:pPr>
      <w:r>
        <w:t>Description</w:t>
      </w:r>
    </w:p>
    <w:p>
      <w:r>
        <w:t>Effectively analyzes point clouds, identifying density, gaps, outliers, and noise accurately.</w:t>
      </w:r>
    </w:p>
    <w:p>
      <w:pPr>
        <w:pStyle w:val="Heading6"/>
      </w:pPr>
      <w:r>
        <w:t>Level</w:t>
      </w:r>
    </w:p>
    <w:p>
      <w:r>
        <w:t>Proficient</w:t>
      </w:r>
    </w:p>
    <w:p>
      <w:pPr>
        <w:pStyle w:val="Heading6"/>
      </w:pPr>
      <w:r>
        <w:t>Description</w:t>
      </w:r>
    </w:p>
    <w:p>
      <w:r>
        <w:t>Analyzes point clouds with some accuracy but misses minor details.</w:t>
      </w:r>
    </w:p>
    <w:p>
      <w:pPr>
        <w:pStyle w:val="Heading6"/>
      </w:pPr>
      <w:r>
        <w:t>Level</w:t>
      </w:r>
    </w:p>
    <w:p>
      <w:r>
        <w:t>Needs Improvement</w:t>
      </w:r>
    </w:p>
    <w:p>
      <w:pPr>
        <w:pStyle w:val="Heading6"/>
      </w:pPr>
      <w:r>
        <w:t>Description</w:t>
      </w:r>
    </w:p>
    <w:p>
      <w:r>
        <w:t>Struggles to analyze point clouds, missing key elements.</w:t>
      </w:r>
    </w:p>
    <w:p>
      <w:pPr>
        <w:pStyle w:val="Heading3"/>
      </w:pPr>
      <w:r>
        <w:t>rubric_3</w:t>
      </w:r>
    </w:p>
    <w:p>
      <w:pPr>
        <w:pStyle w:val="Heading4"/>
      </w:pPr>
      <w:r>
        <w:t>Description</w:t>
      </w:r>
    </w:p>
    <w:p>
      <w:r>
        <w:t>Recommendations based on analysis</w:t>
      </w:r>
    </w:p>
    <w:p>
      <w:pPr>
        <w:pStyle w:val="Heading4"/>
      </w:pPr>
      <w:r>
        <w:t>Levels</w:t>
      </w:r>
    </w:p>
    <w:p>
      <w:pPr>
        <w:pStyle w:val="Heading6"/>
      </w:pPr>
      <w:r>
        <w:t>Level</w:t>
      </w:r>
    </w:p>
    <w:p>
      <w:r>
        <w:t>Excellent</w:t>
      </w:r>
    </w:p>
    <w:p>
      <w:pPr>
        <w:pStyle w:val="Heading6"/>
      </w:pPr>
      <w:r>
        <w:t>Description</w:t>
      </w:r>
    </w:p>
    <w:p>
      <w:r>
        <w:t>Provides clear, well-reasoned recommendations for filtering or recapturing actions.</w:t>
      </w:r>
    </w:p>
    <w:p>
      <w:pPr>
        <w:pStyle w:val="Heading6"/>
      </w:pPr>
      <w:r>
        <w:t>Level</w:t>
      </w:r>
    </w:p>
    <w:p>
      <w:r>
        <w:t>Proficient</w:t>
      </w:r>
    </w:p>
    <w:p>
      <w:pPr>
        <w:pStyle w:val="Heading6"/>
      </w:pPr>
      <w:r>
        <w:t>Description</w:t>
      </w:r>
    </w:p>
    <w:p>
      <w:r>
        <w:t>Provides reasonable recommendations but lacks some detail.</w:t>
      </w:r>
    </w:p>
    <w:p>
      <w:pPr>
        <w:pStyle w:val="Heading6"/>
      </w:pPr>
      <w:r>
        <w:t>Level</w:t>
      </w:r>
    </w:p>
    <w:p>
      <w:r>
        <w:t>Needs Improvement</w:t>
      </w:r>
    </w:p>
    <w:p>
      <w:pPr>
        <w:pStyle w:val="Heading6"/>
      </w:pPr>
      <w:r>
        <w:t>Description</w:t>
      </w:r>
    </w:p>
    <w:p>
      <w:r>
        <w:t>Recommendations are unclear or lack justification.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