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Termsused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</w:t>
      </w:r>
    </w:p>
    <w:p>
      <w:pPr>
        <w:pStyle w:val="ListBullet"/>
      </w:pPr>
      <w:r>
        <w:t>digital model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Termsused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</w:t>
      </w:r>
    </w:p>
    <w:p>
      <w:pPr>
        <w:pStyle w:val="ListBullet"/>
      </w:pPr>
      <w:r>
        <w:t>digital model</w:t>
      </w:r>
    </w:p>
    <w:p>
      <w:pPr>
        <w:pStyle w:val="Heading4"/>
      </w:pPr>
      <w:r>
        <w:t>Consistency</w:t>
      </w:r>
    </w:p>
    <w:p>
      <w:r>
        <w:t>Consistent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Termsused</w:t>
      </w:r>
    </w:p>
    <w:p>
      <w:pPr>
        <w:pStyle w:val="ListBullet"/>
      </w:pPr>
      <w:r>
        <w:t>3D scanning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modeling</w:t>
      </w:r>
    </w:p>
    <w:p>
      <w:pPr>
        <w:pStyle w:val="ListBullet"/>
      </w:pPr>
      <w:r>
        <w:t>digital representation</w:t>
      </w:r>
    </w:p>
    <w:p>
      <w:pPr>
        <w:pStyle w:val="Heading4"/>
      </w:pPr>
      <w:r>
        <w:t>Consistency</w:t>
      </w:r>
    </w:p>
    <w:p>
      <w:r>
        <w:t>Inconsistent - 'modeling' term used instead of 'mesh'</w:t>
      </w:r>
    </w:p>
    <w:p>
      <w:pPr>
        <w:pStyle w:val="Heading2"/>
      </w:pPr>
      <w:r>
        <w:t>Overallconsistency</w:t>
      </w:r>
    </w:p>
    <w:p>
      <w:r>
        <w:t>Mostly Consistent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Objectives</w:t>
      </w:r>
    </w:p>
    <w:p>
      <w:pPr>
        <w:pStyle w:val="ListBullet"/>
      </w:pPr>
      <w:r>
        <w:t>Understand 3D scanning process</w:t>
      </w:r>
    </w:p>
    <w:p>
      <w:pPr>
        <w:pStyle w:val="ListBullet"/>
      </w:pPr>
      <w:r>
        <w:t>Identify applications of 3D scanning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Objectives</w:t>
      </w:r>
    </w:p>
    <w:p>
      <w:pPr>
        <w:pStyle w:val="ListBullet"/>
      </w:pPr>
      <w:r>
        <w:t>Understand 3D scanning process</w:t>
      </w:r>
    </w:p>
    <w:p>
      <w:pPr>
        <w:pStyle w:val="ListBullet"/>
      </w:pPr>
      <w:r>
        <w:t>Create a 3D model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Objectives</w:t>
      </w:r>
    </w:p>
    <w:p>
      <w:pPr>
        <w:pStyle w:val="ListBullet"/>
      </w:pPr>
      <w:r>
        <w:t>Explore 3D scanning technologies</w:t>
      </w:r>
    </w:p>
    <w:p>
      <w:pPr>
        <w:pStyle w:val="ListBullet"/>
      </w:pPr>
      <w:r>
        <w:t>Analyze point cloud data</w:t>
      </w:r>
    </w:p>
    <w:p>
      <w:pPr>
        <w:pStyle w:val="Heading4"/>
      </w:pPr>
      <w:r>
        <w:t>Alignment</w:t>
      </w:r>
    </w:p>
    <w:p>
      <w:r>
        <w:t>Partially Aligned - lacks objective on creating 3D models</w:t>
      </w:r>
    </w:p>
    <w:p>
      <w:pPr>
        <w:pStyle w:val="Heading2"/>
      </w:pPr>
      <w:r>
        <w:t>Overallalignment</w:t>
      </w:r>
    </w:p>
    <w:p>
      <w:r>
        <w:t>Mostly Aligned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pPr>
        <w:pStyle w:val="ListBullet"/>
      </w:pPr>
      <w:r>
        <w:t>Introduction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Discussion</w:t>
      </w:r>
    </w:p>
    <w:p>
      <w:pPr>
        <w:pStyle w:val="ListBullet"/>
      </w:pPr>
      <w:r>
        <w:t>Assessment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pPr>
        <w:pStyle w:val="ListBullet"/>
      </w:pPr>
      <w:r>
        <w:t>Introduction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Assessment</w:t>
      </w:r>
    </w:p>
    <w:p>
      <w:pPr>
        <w:pStyle w:val="Heading4"/>
      </w:pPr>
      <w:r>
        <w:t>Alignment</w:t>
      </w:r>
    </w:p>
    <w:p>
      <w:r>
        <w:t>Partially Aligned - lacks discussion phase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pPr>
        <w:pStyle w:val="ListBullet"/>
      </w:pPr>
      <w:r>
        <w:t>Introduction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Discussion</w:t>
      </w:r>
    </w:p>
    <w:p>
      <w:pPr>
        <w:pStyle w:val="ListBullet"/>
      </w:pPr>
      <w:r>
        <w:t>Assessment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2"/>
      </w:pPr>
      <w:r>
        <w:t>Overallalignment</w:t>
      </w:r>
    </w:p>
    <w:p>
      <w:r>
        <w:t>Partially Aligned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Assessments</w:t>
      </w:r>
    </w:p>
    <w:p>
      <w:pPr>
        <w:pStyle w:val="ListBullet"/>
      </w:pPr>
      <w:r>
        <w:t>Quiz on 3D scanning</w:t>
      </w:r>
    </w:p>
    <w:p>
      <w:pPr>
        <w:pStyle w:val="ListBullet"/>
      </w:pPr>
      <w:r>
        <w:t>Practical project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Assessments</w:t>
      </w:r>
    </w:p>
    <w:p>
      <w:pPr>
        <w:pStyle w:val="ListBullet"/>
      </w:pPr>
      <w:r>
        <w:t>Quiz on applications</w:t>
      </w:r>
    </w:p>
    <w:p>
      <w:pPr>
        <w:pStyle w:val="ListBullet"/>
      </w:pPr>
      <w:r>
        <w:t>3D model submission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Assessments</w:t>
      </w:r>
    </w:p>
    <w:p>
      <w:pPr>
        <w:pStyle w:val="ListBullet"/>
      </w:pPr>
      <w:r>
        <w:t>Analysis report on point cloud</w:t>
      </w:r>
    </w:p>
    <w:p>
      <w:pPr>
        <w:pStyle w:val="ListBullet"/>
      </w:pPr>
      <w:r>
        <w:t>Practical project</w:t>
      </w:r>
    </w:p>
    <w:p>
      <w:pPr>
        <w:pStyle w:val="Heading4"/>
      </w:pPr>
      <w:r>
        <w:t>Alignment</w:t>
      </w:r>
    </w:p>
    <w:p>
      <w:r>
        <w:t>Partially Aligned - not directly assessing 3D model creation</w:t>
      </w:r>
    </w:p>
    <w:p>
      <w:pPr>
        <w:pStyle w:val="Heading2"/>
      </w:pPr>
      <w:r>
        <w:t>Overallalignment</w:t>
      </w:r>
    </w:p>
    <w:p>
      <w:r>
        <w:t>Mostly Aligned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