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Designing a Sustainable Urban Park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Problemstatement</w:t>
      </w:r>
    </w:p>
    <w:p>
      <w:r>
        <w:t>Your city has allocated land for a new urban park, and you are tasked with designing a sustainable park that maximizes space while considering environmental impact, accessibility, and community needs. Utilize concepts from point cloud analysis to create a 3D model of your park that integrates natural and man-made features effectively.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park must fit within a specified area of 10,000 square meters.</w:t>
      </w:r>
    </w:p>
    <w:p>
      <w:pPr>
        <w:pStyle w:val="ListBullet"/>
      </w:pPr>
      <w:r>
        <w:t>At least three different types of green spaces (e.g., playgrounds, gardens, open fields) must be included.</w:t>
      </w:r>
    </w:p>
    <w:p>
      <w:pPr>
        <w:pStyle w:val="ListBullet"/>
      </w:pPr>
      <w:r>
        <w:t>The design must accommodate pathways for both pedestrians and cyclists.</w:t>
      </w:r>
    </w:p>
    <w:p>
      <w:pPr>
        <w:pStyle w:val="ListBullet"/>
      </w:pPr>
      <w:r>
        <w:t>The project must consider existing environmental features, such as trees and water bodies, and integrate them into the design.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Submit a detailed 3D model of the park using point cloud data to visualize different features and layouts.</w:t>
      </w:r>
    </w:p>
    <w:p>
      <w:pPr>
        <w:pStyle w:val="ListBullet"/>
      </w:pPr>
      <w:r>
        <w:t>Provide a written report explaining the rationale behind your design choices, supported by evidence-based decision making.</w:t>
      </w:r>
    </w:p>
    <w:p>
      <w:pPr>
        <w:pStyle w:val="ListBullet"/>
      </w:pPr>
      <w:r>
        <w:t>Include considerations for sustainability, such as water management, native plant selection, and renewable energy sources.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face in balancing the different aspects of your park design?</w:t>
      </w:r>
    </w:p>
    <w:p>
      <w:pPr>
        <w:pStyle w:val="ListBullet"/>
      </w:pPr>
      <w:r>
        <w:t>How did you ensure that your design was inclusive and accessible for all community members?</w:t>
      </w:r>
    </w:p>
    <w:p>
      <w:pPr>
        <w:pStyle w:val="ListBullet"/>
      </w:pPr>
      <w:r>
        <w:t>In what ways did your understanding of point cloud analysis influence your design process?</w:t>
      </w:r>
    </w:p>
    <w:p>
      <w:pPr>
        <w:pStyle w:val="ListBullet"/>
      </w:pPr>
      <w:r>
        <w:t>What alternative solutions did you consider, and why did you ultimately choose your final design?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