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Activities</w:t>
      </w:r>
    </w:p>
    <w:p>
      <w:pPr>
        <w:pStyle w:val="Heading2"/>
      </w:pPr>
      <w:r>
        <w:t>Create a 3D Model with Everyday Objects</w:t>
      </w:r>
    </w:p>
    <w:p>
      <w:pPr>
        <w:pStyle w:val="Heading3"/>
      </w:pPr>
      <w:r>
        <w:t>Description</w:t>
      </w:r>
    </w:p>
    <w:p>
      <w:r>
        <w:t>Use common household items like books, boxes, or toys to create a small 3D model of a room or an object. Arrange the items in a way that represents the space or object you want to model. Take a series of photos from different angles.</w:t>
      </w:r>
    </w:p>
    <w:p>
      <w:pPr>
        <w:pStyle w:val="Heading3"/>
      </w:pPr>
      <w:r>
        <w:t>Objectives</w:t>
      </w:r>
    </w:p>
    <w:p>
      <w:pPr>
        <w:pStyle w:val="ListBullet"/>
      </w:pPr>
      <w:r>
        <w:t>Understand the concept of 3D modeling using physical objects.</w:t>
      </w:r>
    </w:p>
    <w:p>
      <w:pPr>
        <w:pStyle w:val="ListBullet"/>
      </w:pPr>
      <w:r>
        <w:t>Practice observation skills and spatial awareness.</w:t>
      </w:r>
    </w:p>
    <w:p>
      <w:pPr>
        <w:pStyle w:val="ListBullet"/>
      </w:pPr>
      <w:r>
        <w:t>Discuss how point clouds can represent real-world objects.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Books</w:t>
      </w:r>
    </w:p>
    <w:p>
      <w:pPr>
        <w:pStyle w:val="ListBullet"/>
      </w:pPr>
      <w:r>
        <w:t>Boxes</w:t>
      </w:r>
    </w:p>
    <w:p>
      <w:pPr>
        <w:pStyle w:val="ListBullet"/>
      </w:pPr>
      <w:r>
        <w:t>Toys</w:t>
      </w:r>
    </w:p>
    <w:p>
      <w:pPr>
        <w:pStyle w:val="ListBullet"/>
      </w:pPr>
      <w:r>
        <w:t>Camera or smartphone</w:t>
      </w:r>
    </w:p>
    <w:p>
      <w:pPr>
        <w:pStyle w:val="Heading2"/>
      </w:pPr>
      <w:r>
        <w:t>Shadow Play</w:t>
      </w:r>
    </w:p>
    <w:p>
      <w:pPr>
        <w:pStyle w:val="Heading3"/>
      </w:pPr>
      <w:r>
        <w:t>Description</w:t>
      </w:r>
    </w:p>
    <w:p>
      <w:r>
        <w:t>Set up a flashlight and various objects to create interesting shadows on a wall. Observe how the shape and size of the shadow change with distance and angle. Discuss how these shadows can represent different perspectives in 3D modeling.</w:t>
      </w:r>
    </w:p>
    <w:p>
      <w:pPr>
        <w:pStyle w:val="Heading3"/>
      </w:pPr>
      <w:r>
        <w:t>Objectives</w:t>
      </w:r>
    </w:p>
    <w:p>
      <w:pPr>
        <w:pStyle w:val="ListBullet"/>
      </w:pPr>
      <w:r>
        <w:t>Learn about perspective and projection in 3D space.</w:t>
      </w:r>
    </w:p>
    <w:p>
      <w:pPr>
        <w:pStyle w:val="ListBullet"/>
      </w:pPr>
      <w:r>
        <w:t>Explore the effects of light and angle on object representation.</w:t>
      </w:r>
    </w:p>
    <w:p>
      <w:pPr>
        <w:pStyle w:val="ListBullet"/>
      </w:pPr>
      <w:r>
        <w:t>Connect the activity to how structured optical projection works in point cloud generation.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Flashlight</w:t>
      </w:r>
    </w:p>
    <w:p>
      <w:pPr>
        <w:pStyle w:val="ListBullet"/>
      </w:pPr>
      <w:r>
        <w:t>Various objects (toys, cups, etc.)</w:t>
      </w:r>
    </w:p>
    <w:p>
      <w:pPr>
        <w:pStyle w:val="ListBullet"/>
      </w:pPr>
      <w:r>
        <w:t>Wall or flat surface</w:t>
      </w:r>
    </w:p>
    <w:p>
      <w:pPr>
        <w:pStyle w:val="Heading2"/>
      </w:pPr>
      <w:r>
        <w:t>DIY Depth Mapping</w:t>
      </w:r>
    </w:p>
    <w:p>
      <w:pPr>
        <w:pStyle w:val="Heading3"/>
      </w:pPr>
      <w:r>
        <w:t>Description</w:t>
      </w:r>
    </w:p>
    <w:p>
      <w:r>
        <w:t>Use a ruler and paper to create a simple depth map of your room. Measure the distance from various objects to a fixed point and draw a simple representation that shows how far away each object is. Discuss how these measurements can be used in 3D modeling.</w:t>
      </w:r>
    </w:p>
    <w:p>
      <w:pPr>
        <w:pStyle w:val="Heading3"/>
      </w:pPr>
      <w:r>
        <w:t>Objectives</w:t>
      </w:r>
    </w:p>
    <w:p>
      <w:pPr>
        <w:pStyle w:val="ListBullet"/>
      </w:pPr>
      <w:r>
        <w:t>Practice measurement and distance estimation.</w:t>
      </w:r>
    </w:p>
    <w:p>
      <w:pPr>
        <w:pStyle w:val="ListBullet"/>
      </w:pPr>
      <w:r>
        <w:t>Understand the concept of depth in relation to 3D space.</w:t>
      </w:r>
    </w:p>
    <w:p>
      <w:pPr>
        <w:pStyle w:val="ListBullet"/>
      </w:pPr>
      <w:r>
        <w:t>Discuss the importance of accurate measurements in creating point clouds.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Ruler</w:t>
      </w:r>
    </w:p>
    <w:p>
      <w:pPr>
        <w:pStyle w:val="ListBullet"/>
      </w:pPr>
      <w:r>
        <w:t>Paper</w:t>
      </w:r>
    </w:p>
    <w:p>
      <w:pPr>
        <w:pStyle w:val="ListBullet"/>
      </w:pPr>
      <w:r>
        <w:t>Pencil</w:t>
      </w:r>
    </w:p>
    <w:p>
      <w:pPr>
        <w:pStyle w:val="Heading2"/>
      </w:pPr>
      <w:r>
        <w:t>Nature's Point Cloud</w:t>
      </w:r>
    </w:p>
    <w:p>
      <w:pPr>
        <w:pStyle w:val="Heading3"/>
      </w:pPr>
      <w:r>
        <w:t>Description</w:t>
      </w:r>
    </w:p>
    <w:p>
      <w:r>
        <w:t>Go outside and collect various natural objects like leaves, stones, and flowers. Arrange them on a flat surface and take photographs from different angles. Discuss how each angle provides a different perspective, similar to how point clouds capture data.</w:t>
      </w:r>
    </w:p>
    <w:p>
      <w:pPr>
        <w:pStyle w:val="Heading3"/>
      </w:pPr>
      <w:r>
        <w:t>Objectives</w:t>
      </w:r>
    </w:p>
    <w:p>
      <w:pPr>
        <w:pStyle w:val="ListBullet"/>
      </w:pPr>
      <w:r>
        <w:t>Explore natural shapes and structures.</w:t>
      </w:r>
    </w:p>
    <w:p>
      <w:pPr>
        <w:pStyle w:val="ListBullet"/>
      </w:pPr>
      <w:r>
        <w:t>Practice photography skills with a focus on angles and perspectives.</w:t>
      </w:r>
    </w:p>
    <w:p>
      <w:pPr>
        <w:pStyle w:val="ListBullet"/>
      </w:pPr>
      <w:r>
        <w:t>Connect the activity to real-world applications of point clouds in nature.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Natural objects</w:t>
      </w:r>
    </w:p>
    <w:p>
      <w:pPr>
        <w:pStyle w:val="ListBullet"/>
      </w:pPr>
      <w:r>
        <w:t>Camera or smartphone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