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Point Clouds</w:t>
      </w:r>
    </w:p>
    <w:p>
      <w:r>
        <w:rPr>
          <w:color w:val="606060"/>
          <w:sz w:val="22"/>
        </w:rPr>
        <w:t>module_14 | Grade 8-12 | 5 days</w:t>
      </w:r>
    </w:p>
    <w:p/>
    <w:p>
      <w:pPr>
        <w:pStyle w:val="Heading1"/>
      </w:pPr>
      <w:r>
        <w:t>Title Slide</w:t>
      </w:r>
    </w:p>
    <w:p>
      <w:pPr>
        <w:pStyle w:val="Heading2"/>
      </w:pPr>
      <w:r>
        <w:t>Title</w:t>
      </w:r>
    </w:p>
    <w:p>
      <w:r>
        <w:t>Understanding Point Clouds</w:t>
      </w:r>
    </w:p>
    <w:p>
      <w:pPr>
        <w:pStyle w:val="Heading2"/>
      </w:pPr>
      <w:r>
        <w:t>Subtitle</w:t>
      </w:r>
    </w:p>
    <w:p>
      <w:r>
        <w:t>How Can a Collection of Coordinates Represent the Surface of a Physical Object?</w:t>
      </w:r>
    </w:p>
    <w:p>
      <w:pPr>
        <w:pStyle w:val="Heading2"/>
      </w:pPr>
      <w:r>
        <w:t>Author</w:t>
      </w:r>
    </w:p>
    <w:p>
      <w:r>
        <w:t>Curriculum Author</w:t>
      </w:r>
    </w:p>
    <w:p>
      <w:pPr>
        <w:pStyle w:val="Heading2"/>
      </w:pPr>
      <w:r>
        <w:t>Date</w:t>
      </w:r>
    </w:p>
    <w:p>
      <w:r>
        <w:t>October 2023</w:t>
      </w:r>
    </w:p>
    <w:p>
      <w:pPr>
        <w:pStyle w:val="Heading1"/>
      </w:pPr>
      <w:r>
        <w:t>Driving Question Slide</w:t>
      </w:r>
    </w:p>
    <w:p>
      <w:pPr>
        <w:pStyle w:val="Heading2"/>
      </w:pPr>
      <w:r>
        <w:t>Title</w:t>
      </w:r>
    </w:p>
    <w:p>
      <w:r>
        <w:t>Driving Question</w:t>
      </w:r>
    </w:p>
    <w:p>
      <w:pPr>
        <w:pStyle w:val="Heading2"/>
      </w:pPr>
      <w:r>
        <w:t>Content</w:t>
      </w:r>
    </w:p>
    <w:p>
      <w:r>
        <w:t>How can a collection of coordinates represent the surface of a physical object?</w:t>
      </w:r>
    </w:p>
    <w:p>
      <w:pPr>
        <w:pStyle w:val="Heading1"/>
      </w:pPr>
      <w:r>
        <w:t>Major Concept Slides</w:t>
      </w:r>
    </w:p>
    <w:p>
      <w:pPr>
        <w:pStyle w:val="Heading2"/>
      </w:pPr>
      <w:r>
        <w:t>What is a Point Cloud?</w:t>
      </w:r>
    </w:p>
    <w:p>
      <w:pPr>
        <w:pStyle w:val="Heading3"/>
      </w:pPr>
      <w:r>
        <w:t>Content</w:t>
      </w:r>
    </w:p>
    <w:p>
      <w:r>
        <w:t>A point cloud is a set of data points in a three-dimensional coordinate system. Each point represents a position on the surface of an object, defined by its X, Y, and Z coordinates.</w:t>
      </w:r>
    </w:p>
    <w:p>
      <w:pPr>
        <w:pStyle w:val="Heading2"/>
      </w:pPr>
      <w:r>
        <w:t>Data Acquisition Techniques</w:t>
      </w:r>
    </w:p>
    <w:p>
      <w:pPr>
        <w:pStyle w:val="Heading3"/>
      </w:pPr>
      <w:r>
        <w:t>Content</w:t>
      </w:r>
    </w:p>
    <w:p>
      <w:r>
        <w:t>Structured optical projection is utilized to capture the spatial arrangement of points on an object's surface. This method involves projecting patterns of light onto the object and analyzing the resulting distortions.</w:t>
      </w:r>
    </w:p>
    <w:p>
      <w:pPr>
        <w:pStyle w:val="Heading2"/>
      </w:pPr>
      <w:r>
        <w:t>Measurement, Calculation, and Estimation</w:t>
      </w:r>
    </w:p>
    <w:p>
      <w:pPr>
        <w:pStyle w:val="Heading3"/>
      </w:pPr>
      <w:r>
        <w:t>Content</w:t>
      </w:r>
    </w:p>
    <w:p>
      <w:r>
        <w:t>Measurement refers to the direct capture of coordinates from the object. Calculation involves deriving additional information from these measurements, while estimation is based on AI-inferred predictions and not direct observations.</w:t>
      </w:r>
    </w:p>
    <w:p>
      <w:pPr>
        <w:pStyle w:val="Heading2"/>
      </w:pPr>
      <w:r>
        <w:t>Applications of Point Clouds</w:t>
      </w:r>
    </w:p>
    <w:p>
      <w:pPr>
        <w:pStyle w:val="Heading3"/>
      </w:pPr>
      <w:r>
        <w:t>Content</w:t>
      </w:r>
    </w:p>
    <w:p>
      <w:r>
        <w:t>Point clouds are used in various fields, including engineering, architecture, and virtual reality, to create 3D models, analyze surfaces, and visualize structures.</w:t>
      </w:r>
    </w:p>
    <w:p>
      <w:pPr>
        <w:pStyle w:val="Heading2"/>
      </w:pPr>
      <w:r>
        <w:t>Challenges in Point Cloud Processing</w:t>
      </w:r>
    </w:p>
    <w:p>
      <w:pPr>
        <w:pStyle w:val="Heading3"/>
      </w:pPr>
      <w:r>
        <w:t>Content</w:t>
      </w:r>
    </w:p>
    <w:p>
      <w:r>
        <w:t>Processing point clouds involves challenges such as noise reduction, data density management, and ensuring accurate representation of complex geometries.</w:t>
      </w:r>
    </w:p>
    <w:p>
      <w:pPr>
        <w:pStyle w:val="Heading1"/>
      </w:pPr>
      <w:r>
        <w:t>Conceptual Workflow Diagram Slide</w:t>
      </w:r>
    </w:p>
    <w:p>
      <w:pPr>
        <w:pStyle w:val="Heading2"/>
      </w:pPr>
      <w:r>
        <w:t>Title</w:t>
      </w:r>
    </w:p>
    <w:p>
      <w:r>
        <w:t>Conceptual Workflow of Point Cloud Generation</w:t>
      </w:r>
    </w:p>
    <w:p>
      <w:pPr>
        <w:pStyle w:val="Heading2"/>
      </w:pPr>
      <w:r>
        <w:t>Content</w:t>
      </w:r>
    </w:p>
    <w:p>
      <w:r>
        <w:t>This slide outlines the workflow: Data Acquisition → Point Cloud Generation → Measurement and Calculation → AI Estimation → Application in Various Fields.</w:t>
      </w:r>
    </w:p>
    <w:p>
      <w:pPr>
        <w:pStyle w:val="Heading1"/>
      </w:pPr>
      <w:r>
        <w:t>Summary And Reflection Slide</w:t>
      </w:r>
    </w:p>
    <w:p>
      <w:pPr>
        <w:pStyle w:val="Heading2"/>
      </w:pPr>
      <w:r>
        <w:t>Title</w:t>
      </w:r>
    </w:p>
    <w:p>
      <w:r>
        <w:t>Summary and Reflection</w:t>
      </w:r>
    </w:p>
    <w:p>
      <w:pPr>
        <w:pStyle w:val="Heading2"/>
      </w:pPr>
      <w:r>
        <w:t>Content</w:t>
      </w:r>
    </w:p>
    <w:p>
      <w:r>
        <w:t>In this module, we explored how point clouds represent physical surfaces through a structured approach. Reflect on the importance of distinguishing between measurement, calculation, and estimation in data analysis.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