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Point Clouds</w:t>
      </w:r>
    </w:p>
    <w:p>
      <w:r>
        <w:rPr>
          <w:color w:val="606060"/>
          <w:sz w:val="22"/>
        </w:rPr>
        <w:t>module_14 | Grade 8-12 | 5 days</w:t>
      </w:r>
    </w:p>
    <w:p/>
    <w:p>
      <w:pPr>
        <w:pStyle w:val="Heading1"/>
      </w:pPr>
      <w:r>
        <w:t>Module Overview</w:t>
      </w:r>
    </w:p>
    <w:p>
      <w:r>
        <w:t>This module, 'Point Clouds,' introduces students to the concept of point clouds as a representation of physical objects in 3D space. Through hands-on experimentation with the ASCAND instrument, students will explore how collections of coordinates can depict surfaces, understand the implications of point density, and analyze the quality of scans. The inquiry-based approach emphasizes understanding the underlying principles of point cloud generation, leading to a deeper grasp of spatial data representation in STEM fields.</w:t>
      </w:r>
    </w:p>
    <w:p>
      <w:pPr>
        <w:pStyle w:val="Heading1"/>
      </w:pPr>
      <w:r>
        <w:t>Background Content</w:t>
      </w:r>
    </w:p>
    <w:p>
      <w:pPr>
        <w:pStyle w:val="Heading2"/>
      </w:pPr>
      <w:r>
        <w:t>Technical Depth</w:t>
      </w:r>
    </w:p>
    <w:p>
      <w:r>
        <w:t>Teachers should understand that ASCAND uses structured optical projection, AI-based analysis, and sensor fusion to generate point clouds. The structured light patterns, such as Gray code sequences, allow for accurate spatial encoding of object surfaces. This encoding is complemented by AI depth estimation, which infers depth information from the projected patterns and captures the nuances of the scanned object. It is crucial to differentiate between direct measurements obtained through structured light and AI estimates, which involve inference and come with inherent uncertainties. Teachers should also be familiar with the distinctions between point clouds and meshes, recognizing that point clouds are collections of discrete data points without inherent connectivity, while meshes are derived representations that include surface topology.</w:t>
      </w:r>
    </w:p>
    <w:p>
      <w:pPr>
        <w:pStyle w:val="Heading1"/>
      </w:pPr>
      <w:r>
        <w:t>Session Plans</w:t>
      </w:r>
    </w:p>
    <w:p>
      <w:pPr>
        <w:pStyle w:val="Heading3"/>
      </w:pPr>
      <w:r>
        <w:t>Session Title</w:t>
      </w:r>
    </w:p>
    <w:p>
      <w:r>
        <w:t>Introduction to Point Clouds</w:t>
      </w:r>
    </w:p>
    <w:p>
      <w:pPr>
        <w:pStyle w:val="Heading3"/>
      </w:pPr>
      <w:r>
        <w:t>Objectives</w:t>
      </w:r>
    </w:p>
    <w:p>
      <w:pPr>
        <w:pStyle w:val="ListBullet"/>
      </w:pPr>
      <w:r>
        <w:t>Explain the concept of a point cloud and its significance in 3D representation.</w:t>
      </w:r>
    </w:p>
    <w:p>
      <w:pPr>
        <w:pStyle w:val="ListBullet"/>
      </w:pPr>
      <w:r>
        <w:t>Distinguish between measurements, calculations, and estimates.</w:t>
      </w:r>
    </w:p>
    <w:p>
      <w:pPr>
        <w:pStyle w:val="Heading3"/>
      </w:pPr>
      <w:r>
        <w:t>Activities</w:t>
      </w:r>
    </w:p>
    <w:p>
      <w:pPr>
        <w:pStyle w:val="ListBullet"/>
      </w:pPr>
      <w:r>
        <w:t>Introduce the driving question: How can a collection of coordinates represent the surface of a physical object?</w:t>
      </w:r>
    </w:p>
    <w:p>
      <w:pPr>
        <w:pStyle w:val="ListBullet"/>
      </w:pPr>
      <w:r>
        <w:t>Discuss the definition of a point cloud and explore examples.</w:t>
      </w:r>
    </w:p>
    <w:p>
      <w:pPr>
        <w:pStyle w:val="ListBullet"/>
      </w:pPr>
      <w:r>
        <w:t>Engage students in a hands-on activity where they observe and record points from a simple object.</w:t>
      </w:r>
    </w:p>
    <w:p>
      <w:pPr>
        <w:pStyle w:val="Heading3"/>
      </w:pPr>
      <w:r>
        <w:t>Assessment</w:t>
      </w:r>
    </w:p>
    <w:p>
      <w:r>
        <w:t>Students will write a brief reflection on how point clouds differ from traditional 2D representations.</w:t>
      </w:r>
    </w:p>
    <w:p>
      <w:pPr>
        <w:pStyle w:val="Heading3"/>
      </w:pPr>
      <w:r>
        <w:t>Session Title</w:t>
      </w:r>
    </w:p>
    <w:p>
      <w:r>
        <w:t>Understanding XYZ Coordinates</w:t>
      </w:r>
    </w:p>
    <w:p>
      <w:pPr>
        <w:pStyle w:val="Heading3"/>
      </w:pPr>
      <w:r>
        <w:t>Objectives</w:t>
      </w:r>
    </w:p>
    <w:p>
      <w:pPr>
        <w:pStyle w:val="ListBullet"/>
      </w:pPr>
      <w:r>
        <w:t>Interpret XYZ coordinates and their relevance to point clouds.</w:t>
      </w:r>
    </w:p>
    <w:p>
      <w:pPr>
        <w:pStyle w:val="ListBullet"/>
      </w:pPr>
      <w:r>
        <w:t>Analyze optional attributes like color or confidence in point data.</w:t>
      </w:r>
    </w:p>
    <w:p>
      <w:pPr>
        <w:pStyle w:val="Heading3"/>
      </w:pPr>
      <w:r>
        <w:t>Activities</w:t>
      </w:r>
    </w:p>
    <w:p>
      <w:pPr>
        <w:pStyle w:val="ListBullet"/>
      </w:pPr>
      <w:r>
        <w:t>Present a visual breakdown of XYZ coordinates in point clouds.</w:t>
      </w:r>
    </w:p>
    <w:p>
      <w:pPr>
        <w:pStyle w:val="ListBullet"/>
      </w:pPr>
      <w:r>
        <w:t>Provide sample point cloud data for students to analyze and interpret.</w:t>
      </w:r>
    </w:p>
    <w:p>
      <w:pPr>
        <w:pStyle w:val="ListBullet"/>
      </w:pPr>
      <w:r>
        <w:t>Facilitate a discussion on how color and confidence affect data interpretation.</w:t>
      </w:r>
    </w:p>
    <w:p>
      <w:pPr>
        <w:pStyle w:val="Heading3"/>
      </w:pPr>
      <w:r>
        <w:t>Assessment</w:t>
      </w:r>
    </w:p>
    <w:p>
      <w:r>
        <w:t>Students will complete a worksheet interpreting a sample point cloud dataset.</w:t>
      </w:r>
    </w:p>
    <w:p>
      <w:pPr>
        <w:pStyle w:val="Heading3"/>
      </w:pPr>
      <w:r>
        <w:t>Session Title</w:t>
      </w:r>
    </w:p>
    <w:p>
      <w:r>
        <w:t>Analyzing Point Cloud Quality</w:t>
      </w:r>
    </w:p>
    <w:p>
      <w:pPr>
        <w:pStyle w:val="Heading3"/>
      </w:pPr>
      <w:r>
        <w:t>Objectives</w:t>
      </w:r>
    </w:p>
    <w:p>
      <w:pPr>
        <w:pStyle w:val="ListBullet"/>
      </w:pPr>
      <w:r>
        <w:t>Analyze point density, gaps, outliers, and noise in a point cloud scan.</w:t>
      </w:r>
    </w:p>
    <w:p>
      <w:pPr>
        <w:pStyle w:val="ListBullet"/>
      </w:pPr>
      <w:r>
        <w:t>Evaluate the quality of different scans.</w:t>
      </w:r>
    </w:p>
    <w:p>
      <w:pPr>
        <w:pStyle w:val="Heading3"/>
      </w:pPr>
      <w:r>
        <w:t>Activities</w:t>
      </w:r>
    </w:p>
    <w:p>
      <w:pPr>
        <w:pStyle w:val="ListBullet"/>
      </w:pPr>
      <w:r>
        <w:t>Demonstrate how to visualize and assess point density using ASCAND scans.</w:t>
      </w:r>
    </w:p>
    <w:p>
      <w:pPr>
        <w:pStyle w:val="ListBullet"/>
      </w:pPr>
      <w:r>
        <w:t>Introduce concepts of noise and outliers, providing students with data to analyze.</w:t>
      </w:r>
    </w:p>
    <w:p>
      <w:pPr>
        <w:pStyle w:val="ListBullet"/>
      </w:pPr>
      <w:r>
        <w:t>Conduct group work where students compare scans taken under different conditions.</w:t>
      </w:r>
    </w:p>
    <w:p>
      <w:pPr>
        <w:pStyle w:val="Heading3"/>
      </w:pPr>
      <w:r>
        <w:t>Assessment</w:t>
      </w:r>
    </w:p>
    <w:p>
      <w:r>
        <w:t>Students will present their findings on the quality of their assigned scans.</w:t>
      </w:r>
    </w:p>
    <w:p>
      <w:pPr>
        <w:pStyle w:val="Heading3"/>
      </w:pPr>
      <w:r>
        <w:t>Session Title</w:t>
      </w:r>
    </w:p>
    <w:p>
      <w:r>
        <w:t>Filtering and Recapture Strategies</w:t>
      </w:r>
    </w:p>
    <w:p>
      <w:pPr>
        <w:pStyle w:val="Heading3"/>
      </w:pPr>
      <w:r>
        <w:t>Objectives</w:t>
      </w:r>
    </w:p>
    <w:p>
      <w:pPr>
        <w:pStyle w:val="ListBullet"/>
      </w:pPr>
      <w:r>
        <w:t>Recommend filtering or recapture actions based on point cloud evidence.</w:t>
      </w:r>
    </w:p>
    <w:p>
      <w:pPr>
        <w:pStyle w:val="ListBullet"/>
      </w:pPr>
      <w:r>
        <w:t>Understand the importance of scan conditions.</w:t>
      </w:r>
    </w:p>
    <w:p>
      <w:pPr>
        <w:pStyle w:val="Heading3"/>
      </w:pPr>
      <w:r>
        <w:t>Activities</w:t>
      </w:r>
    </w:p>
    <w:p>
      <w:pPr>
        <w:pStyle w:val="ListBullet"/>
      </w:pPr>
      <w:r>
        <w:t>Introduce common filtering techniques and their purposes.</w:t>
      </w:r>
    </w:p>
    <w:p>
      <w:pPr>
        <w:pStyle w:val="ListBullet"/>
      </w:pPr>
      <w:r>
        <w:t>Have students work in teams to identify potential improvements for scanned data.</w:t>
      </w:r>
    </w:p>
    <w:p>
      <w:pPr>
        <w:pStyle w:val="ListBullet"/>
      </w:pPr>
      <w:r>
        <w:t>Simulate conditions where scans can be optimized, discussing each team's recommendations.</w:t>
      </w:r>
    </w:p>
    <w:p>
      <w:pPr>
        <w:pStyle w:val="Heading3"/>
      </w:pPr>
      <w:r>
        <w:t>Assessment</w:t>
      </w:r>
    </w:p>
    <w:p>
      <w:r>
        <w:t>Students will create a proposal for optimizing a specific point cloud dataset.</w:t>
      </w:r>
    </w:p>
    <w:p>
      <w:pPr>
        <w:pStyle w:val="Heading3"/>
      </w:pPr>
      <w:r>
        <w:t>Session Title</w:t>
      </w:r>
    </w:p>
    <w:p>
      <w:r>
        <w:t>Engineering Design Challenge</w:t>
      </w:r>
    </w:p>
    <w:p>
      <w:pPr>
        <w:pStyle w:val="Heading3"/>
      </w:pPr>
      <w:r>
        <w:t>Objectives</w:t>
      </w:r>
    </w:p>
    <w:p>
      <w:pPr>
        <w:pStyle w:val="ListBullet"/>
      </w:pPr>
      <w:r>
        <w:t>Apply engineering design thinking to solve a problem using point clouds.</w:t>
      </w:r>
    </w:p>
    <w:p>
      <w:pPr>
        <w:pStyle w:val="ListBullet"/>
      </w:pPr>
      <w:r>
        <w:t>Iterate based on feedback and testing.</w:t>
      </w:r>
    </w:p>
    <w:p>
      <w:pPr>
        <w:pStyle w:val="Heading3"/>
      </w:pPr>
      <w:r>
        <w:t>Activities</w:t>
      </w:r>
    </w:p>
    <w:p>
      <w:pPr>
        <w:pStyle w:val="ListBullet"/>
      </w:pPr>
      <w:r>
        <w:t>Present a design challenge that requires students to use point clouds to create a solution.</w:t>
      </w:r>
    </w:p>
    <w:p>
      <w:pPr>
        <w:pStyle w:val="ListBullet"/>
      </w:pPr>
      <w:r>
        <w:t>Guide students through defining, ideating, prototyping, testing, and iterating their designs.</w:t>
      </w:r>
    </w:p>
    <w:p>
      <w:pPr>
        <w:pStyle w:val="ListBullet"/>
      </w:pPr>
      <w:r>
        <w:t>Encourage students to reflect on the process and results.</w:t>
      </w:r>
    </w:p>
    <w:p>
      <w:pPr>
        <w:pStyle w:val="Heading3"/>
      </w:pPr>
      <w:r>
        <w:t>Assessment</w:t>
      </w:r>
    </w:p>
    <w:p>
      <w:r>
        <w:t>Students will submit a project report detailing their design process and outcomes.</w:t>
      </w:r>
    </w:p>
    <w:p>
      <w:pPr>
        <w:pStyle w:val="Heading1"/>
      </w:pPr>
      <w:r>
        <w:t>Common Misconceptions</w:t>
      </w:r>
    </w:p>
    <w:p>
      <w:pPr>
        <w:pStyle w:val="Heading2"/>
      </w:pPr>
      <w:r>
        <w:t>Misconceptions</w:t>
      </w:r>
    </w:p>
    <w:p>
      <w:pPr>
        <w:pStyle w:val="Heading4"/>
      </w:pPr>
      <w:r>
        <w:t>Misconception</w:t>
      </w:r>
    </w:p>
    <w:p>
      <w:r>
        <w:t>Point clouds are the same as photographs.</w:t>
      </w:r>
    </w:p>
    <w:p>
      <w:pPr>
        <w:pStyle w:val="Heading4"/>
      </w:pPr>
      <w:r>
        <w:t>Correction</w:t>
      </w:r>
    </w:p>
    <w:p>
      <w:r>
        <w:t>Point clouds represent spatial samples without surface connectivity, while photographs capture continuous visual information.</w:t>
      </w:r>
    </w:p>
    <w:p>
      <w:pPr>
        <w:pStyle w:val="Heading4"/>
      </w:pPr>
      <w:r>
        <w:t>Misconception</w:t>
      </w:r>
    </w:p>
    <w:p>
      <w:r>
        <w:t>Gray code directly measures depth.</w:t>
      </w:r>
    </w:p>
    <w:p>
      <w:pPr>
        <w:pStyle w:val="Heading4"/>
      </w:pPr>
      <w:r>
        <w:t>Correction</w:t>
      </w:r>
    </w:p>
    <w:p>
      <w:r>
        <w:t>Gray code encodes angular position; depth information is derived through additional processing.</w:t>
      </w:r>
    </w:p>
    <w:p>
      <w:pPr>
        <w:pStyle w:val="Heading4"/>
      </w:pPr>
      <w:r>
        <w:t>Misconception</w:t>
      </w:r>
    </w:p>
    <w:p>
      <w:r>
        <w:t>All scans are perfect and do not require analysis.</w:t>
      </w:r>
    </w:p>
    <w:p>
      <w:pPr>
        <w:pStyle w:val="Heading4"/>
      </w:pPr>
      <w:r>
        <w:t>Correction</w:t>
      </w:r>
    </w:p>
    <w:p>
      <w:r>
        <w:t>Students should acknowledge that scans contain noise and uncertainties that must be analyzed.</w:t>
      </w:r>
    </w:p>
    <w:p>
      <w:pPr>
        <w:pStyle w:val="Heading1"/>
      </w:pPr>
      <w:r>
        <w:t>Differentiation Strategies</w:t>
      </w:r>
    </w:p>
    <w:p>
      <w:pPr>
        <w:pStyle w:val="Heading2"/>
      </w:pPr>
      <w:r>
        <w:t>Supports</w:t>
      </w:r>
    </w:p>
    <w:p>
      <w:pPr>
        <w:pStyle w:val="ListBullet"/>
      </w:pPr>
      <w:r>
        <w:t>Provide visual aids and interactive simulations for students who need additional support.</w:t>
      </w:r>
    </w:p>
    <w:p>
      <w:pPr>
        <w:pStyle w:val="ListBullet"/>
      </w:pPr>
      <w:r>
        <w:t>Pair students for collaborative activities to foster peer learning.</w:t>
      </w:r>
    </w:p>
    <w:p>
      <w:pPr>
        <w:pStyle w:val="ListBullet"/>
      </w:pPr>
      <w:r>
        <w:t>Offer additional resources for students who require more background knowledge.</w:t>
      </w:r>
    </w:p>
    <w:p>
      <w:pPr>
        <w:pStyle w:val="Heading2"/>
      </w:pPr>
      <w:r>
        <w:t>Extensions</w:t>
      </w:r>
    </w:p>
    <w:p>
      <w:pPr>
        <w:pStyle w:val="ListBullet"/>
      </w:pPr>
      <w:r>
        <w:t>Encourage advanced students to explore the application of point clouds in various fields, such as robotics or architecture.</w:t>
      </w:r>
    </w:p>
    <w:p>
      <w:pPr>
        <w:pStyle w:val="ListBullet"/>
      </w:pPr>
      <w:r>
        <w:t>Challenge students to create their own point cloud datasets using objects of varying complexity.</w:t>
      </w:r>
    </w:p>
    <w:p>
      <w:pPr>
        <w:pStyle w:val="ListBullet"/>
      </w:pPr>
      <w:r>
        <w:t>Introduce programming concepts by having students analyze point clouds using coding tools.</w:t>
      </w:r>
    </w:p>
    <w:p>
      <w:pPr>
        <w:pStyle w:val="Heading1"/>
      </w:pPr>
      <w:r>
        <w:t>Formative Assessment Suggestions</w:t>
      </w:r>
    </w:p>
    <w:p>
      <w:pPr>
        <w:pStyle w:val="ListBullet"/>
      </w:pPr>
      <w:r>
        <w:t>Use exit tickets to gauge students' understanding of key concepts at the end of each session.</w:t>
      </w:r>
    </w:p>
    <w:p>
      <w:pPr>
        <w:pStyle w:val="ListBullet"/>
      </w:pPr>
      <w:r>
        <w:t>Incorporate peer assessments during group presentations to foster collaborative learning.</w:t>
      </w:r>
    </w:p>
    <w:p>
      <w:pPr>
        <w:pStyle w:val="ListBullet"/>
      </w:pPr>
      <w:r>
        <w:t>Implement quick quizzes or polls to check for comprehension of technical terms and principles.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