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Point Clouds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point cloud</w:t>
      </w:r>
    </w:p>
    <w:p>
      <w:pPr>
        <w:pStyle w:val="Heading3"/>
      </w:pPr>
      <w:r>
        <w:t>Definition</w:t>
      </w:r>
    </w:p>
    <w:p>
      <w:r>
        <w:t>A collection of data points defined in a three-dimensional coordinate system, representing the external surface of an object or environment.</w:t>
      </w:r>
    </w:p>
    <w:p>
      <w:pPr>
        <w:pStyle w:val="Heading3"/>
      </w:pPr>
      <w:r>
        <w:t>Example</w:t>
      </w:r>
    </w:p>
    <w:p>
      <w:r>
        <w:t>A point cloud generated from a 3D scan of a statue, showing the statue's intricate details.</w:t>
      </w:r>
    </w:p>
    <w:p>
      <w:pPr>
        <w:pStyle w:val="Heading3"/>
      </w:pPr>
      <w:r>
        <w:t>Visualdescription</w:t>
      </w:r>
    </w:p>
    <w:p>
      <w:r>
        <w:t>A 3D representation of scattered dots in space, forming the shape of an object.</w:t>
      </w:r>
    </w:p>
    <w:p>
      <w:pPr>
        <w:pStyle w:val="Heading2"/>
      </w:pPr>
      <w:r>
        <w:t>point</w:t>
      </w:r>
    </w:p>
    <w:p>
      <w:pPr>
        <w:pStyle w:val="Heading3"/>
      </w:pPr>
      <w:r>
        <w:t>Definition</w:t>
      </w:r>
    </w:p>
    <w:p>
      <w:r>
        <w:t>A single location in space, defined by its coordinates in a defined system, typically represented as (X, Y, Z).</w:t>
      </w:r>
    </w:p>
    <w:p>
      <w:pPr>
        <w:pStyle w:val="Heading3"/>
      </w:pPr>
      <w:r>
        <w:t>Example</w:t>
      </w:r>
    </w:p>
    <w:p>
      <w:r>
        <w:t>A point representing a specific location on a building's surface.</w:t>
      </w:r>
    </w:p>
    <w:p>
      <w:pPr>
        <w:pStyle w:val="Heading3"/>
      </w:pPr>
      <w:r>
        <w:t>Visualdescription</w:t>
      </w:r>
    </w:p>
    <w:p>
      <w:r>
        <w:t>A small dot or marker in a 3D coordinate system.</w:t>
      </w:r>
    </w:p>
    <w:p>
      <w:pPr>
        <w:pStyle w:val="Heading2"/>
      </w:pPr>
      <w:r>
        <w:t>coordinate</w:t>
      </w:r>
    </w:p>
    <w:p>
      <w:pPr>
        <w:pStyle w:val="Heading3"/>
      </w:pPr>
      <w:r>
        <w:t>Definition</w:t>
      </w:r>
    </w:p>
    <w:p>
      <w:r>
        <w:t>A set of values that define a point's position in a space, usually represented in three dimensions as (X, Y, Z).</w:t>
      </w:r>
    </w:p>
    <w:p>
      <w:pPr>
        <w:pStyle w:val="Heading3"/>
      </w:pPr>
      <w:r>
        <w:t>Example</w:t>
      </w:r>
    </w:p>
    <w:p>
      <w:r>
        <w:t>The coordinate (10, 5, 3) specifies a location in a 3D space.</w:t>
      </w:r>
    </w:p>
    <w:p>
      <w:pPr>
        <w:pStyle w:val="Heading3"/>
      </w:pPr>
      <w:r>
        <w:t>Visualdescription</w:t>
      </w:r>
    </w:p>
    <w:p>
      <w:r>
        <w:t>An axis system with labeled axes (X, Y, Z) and a point plotted within the grid.</w:t>
      </w:r>
    </w:p>
    <w:p>
      <w:pPr>
        <w:pStyle w:val="Heading2"/>
      </w:pPr>
      <w:r>
        <w:t>XYZ</w:t>
      </w:r>
    </w:p>
    <w:p>
      <w:pPr>
        <w:pStyle w:val="Heading3"/>
      </w:pPr>
      <w:r>
        <w:t>Definition</w:t>
      </w:r>
    </w:p>
    <w:p>
      <w:r>
        <w:t>The three-dimensional Cartesian coordinate system used to describe the position of points in space, consisting of three axes: X (horizontal), Y (vertical), and Z (depth).</w:t>
      </w:r>
    </w:p>
    <w:p>
      <w:pPr>
        <w:pStyle w:val="Heading3"/>
      </w:pPr>
      <w:r>
        <w:t>Example</w:t>
      </w:r>
    </w:p>
    <w:p>
      <w:r>
        <w:t>In an XYZ system, a point may be represented as (2, 3, 4), indicating its position in space.</w:t>
      </w:r>
    </w:p>
    <w:p>
      <w:pPr>
        <w:pStyle w:val="Heading3"/>
      </w:pPr>
      <w:r>
        <w:t>Visualdescription</w:t>
      </w:r>
    </w:p>
    <w:p>
      <w:r>
        <w:t>Three perpendicular lines intersecting at a point, labeled X, Y, and Z.</w:t>
      </w:r>
    </w:p>
    <w:p>
      <w:pPr>
        <w:pStyle w:val="Heading2"/>
      </w:pPr>
      <w:r>
        <w:t>attribute</w:t>
      </w:r>
    </w:p>
    <w:p>
      <w:pPr>
        <w:pStyle w:val="Heading3"/>
      </w:pPr>
      <w:r>
        <w:t>Definition</w:t>
      </w:r>
    </w:p>
    <w:p>
      <w:r>
        <w:t>A characteristic or property of a point in a point cloud, which may include color, intensity, or other measurable features.</w:t>
      </w:r>
    </w:p>
    <w:p>
      <w:pPr>
        <w:pStyle w:val="Heading3"/>
      </w:pPr>
      <w:r>
        <w:t>Example</w:t>
      </w:r>
    </w:p>
    <w:p>
      <w:r>
        <w:t>The color attribute of a point in a point cloud that indicates the surface color of an object.</w:t>
      </w:r>
    </w:p>
    <w:p>
      <w:pPr>
        <w:pStyle w:val="Heading3"/>
      </w:pPr>
      <w:r>
        <w:t>Visualdescription</w:t>
      </w:r>
    </w:p>
    <w:p>
      <w:r>
        <w:t>A point in a cloud with additional information displayed, such as color gradients or intensity levels.</w:t>
      </w:r>
    </w:p>
    <w:p>
      <w:pPr>
        <w:pStyle w:val="Heading2"/>
      </w:pPr>
      <w:r>
        <w:t>point density</w:t>
      </w:r>
    </w:p>
    <w:p>
      <w:pPr>
        <w:pStyle w:val="Heading3"/>
      </w:pPr>
      <w:r>
        <w:t>Definition</w:t>
      </w:r>
    </w:p>
    <w:p>
      <w:r>
        <w:t>The number of points in a point cloud per unit area or volume, indicating the level of detail captured in a scan.</w:t>
      </w:r>
    </w:p>
    <w:p>
      <w:pPr>
        <w:pStyle w:val="Heading3"/>
      </w:pPr>
      <w:r>
        <w:t>Example</w:t>
      </w:r>
    </w:p>
    <w:p>
      <w:r>
        <w:t>A higher point density in a point cloud can provide more detail in the scanned object, such as the texture of a surface.</w:t>
      </w:r>
    </w:p>
    <w:p>
      <w:pPr>
        <w:pStyle w:val="Heading3"/>
      </w:pPr>
      <w:r>
        <w:t>Visualdescription</w:t>
      </w:r>
    </w:p>
    <w:p>
      <w:r>
        <w:t>A visual comparison of point clouds with varying densities, showing areas with more or fewer points.</w:t>
      </w:r>
    </w:p>
    <w:p>
      <w:pPr>
        <w:pStyle w:val="Heading2"/>
      </w:pPr>
      <w:r>
        <w:t>outlier</w:t>
      </w:r>
    </w:p>
    <w:p>
      <w:pPr>
        <w:pStyle w:val="Heading3"/>
      </w:pPr>
      <w:r>
        <w:t>Definition</w:t>
      </w:r>
    </w:p>
    <w:p>
      <w:r>
        <w:t>A point in a dataset that deviates significantly from the expected pattern or distribution, often resulting from noise or errors.</w:t>
      </w:r>
    </w:p>
    <w:p>
      <w:pPr>
        <w:pStyle w:val="Heading3"/>
      </w:pPr>
      <w:r>
        <w:t>Example</w:t>
      </w:r>
    </w:p>
    <w:p>
      <w:r>
        <w:t>An outlier may appear in a point cloud as a point that is far away from the main cluster of data points.</w:t>
      </w:r>
    </w:p>
    <w:p>
      <w:pPr>
        <w:pStyle w:val="Heading3"/>
      </w:pPr>
      <w:r>
        <w:t>Visualdescription</w:t>
      </w:r>
    </w:p>
    <w:p>
      <w:r>
        <w:t>A group of points clustered together, with one or two points distinctly separated from the group.</w:t>
      </w:r>
    </w:p>
    <w:p>
      <w:pPr>
        <w:pStyle w:val="Heading2"/>
      </w:pPr>
      <w:r>
        <w:t>noise</w:t>
      </w:r>
    </w:p>
    <w:p>
      <w:pPr>
        <w:pStyle w:val="Heading3"/>
      </w:pPr>
      <w:r>
        <w:t>Definition</w:t>
      </w:r>
    </w:p>
    <w:p>
      <w:r>
        <w:t>Unwanted variations in data that can obscure or distort the true representation of a point cloud, often caused by environmental factors or sensor inaccuracies.</w:t>
      </w:r>
    </w:p>
    <w:p>
      <w:pPr>
        <w:pStyle w:val="Heading3"/>
      </w:pPr>
      <w:r>
        <w:t>Example</w:t>
      </w:r>
    </w:p>
    <w:p>
      <w:r>
        <w:t>Noise in a point cloud may result from reflections, causing false points to appear in the data.</w:t>
      </w:r>
    </w:p>
    <w:p>
      <w:pPr>
        <w:pStyle w:val="Heading3"/>
      </w:pPr>
      <w:r>
        <w:t>Visualdescription</w:t>
      </w:r>
    </w:p>
    <w:p>
      <w:r>
        <w:t>A point cloud with scattered random points that do not represent the actual surface of the object.</w:t>
      </w:r>
    </w:p>
    <w:p>
      <w:pPr>
        <w:pStyle w:val="Heading2"/>
      </w:pPr>
      <w:r>
        <w:t>gap</w:t>
      </w:r>
    </w:p>
    <w:p>
      <w:pPr>
        <w:pStyle w:val="Heading3"/>
      </w:pPr>
      <w:r>
        <w:t>Definition</w:t>
      </w:r>
    </w:p>
    <w:p>
      <w:r>
        <w:t>A missing area in a point cloud where data points are absent, often due to occlusion or insufficient scanning coverage.</w:t>
      </w:r>
    </w:p>
    <w:p>
      <w:pPr>
        <w:pStyle w:val="Heading3"/>
      </w:pPr>
      <w:r>
        <w:t>Example</w:t>
      </w:r>
    </w:p>
    <w:p>
      <w:r>
        <w:t>A gap may occur in a point cloud of a building where an overhang blocked the scanner's view.</w:t>
      </w:r>
    </w:p>
    <w:p>
      <w:pPr>
        <w:pStyle w:val="Heading3"/>
      </w:pPr>
      <w:r>
        <w:t>Visualdescription</w:t>
      </w:r>
    </w:p>
    <w:p>
      <w:r>
        <w:t>An incomplete representation of an object, highlighting areas where no points are present.</w:t>
      </w:r>
    </w:p>
    <w:p>
      <w:pPr>
        <w:pStyle w:val="Heading2"/>
      </w:pPr>
      <w:r>
        <w:t>sampling</w:t>
      </w:r>
    </w:p>
    <w:p>
      <w:pPr>
        <w:pStyle w:val="Heading3"/>
      </w:pPr>
      <w:r>
        <w:t>Definition</w:t>
      </w:r>
    </w:p>
    <w:p>
      <w:r>
        <w:t>The process of selecting a subset of points from a larger dataset to represent or analyze the overall data characteristics.</w:t>
      </w:r>
    </w:p>
    <w:p>
      <w:pPr>
        <w:pStyle w:val="Heading3"/>
      </w:pPr>
      <w:r>
        <w:t>Example</w:t>
      </w:r>
    </w:p>
    <w:p>
      <w:r>
        <w:t>Sampling can be used to create a smaller point cloud that still maintains the essential features of the original data.</w:t>
      </w:r>
    </w:p>
    <w:p>
      <w:pPr>
        <w:pStyle w:val="Heading3"/>
      </w:pPr>
      <w:r>
        <w:t>Visualdescription</w:t>
      </w:r>
    </w:p>
    <w:p>
      <w:r>
        <w:t>A large point cloud with a smaller, highlighted section representing the sampled data points.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