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Module</w:t>
      </w:r>
    </w:p>
    <w:p>
      <w:r>
        <w:t>Point Clouds</w:t>
      </w:r>
    </w:p>
    <w:p>
      <w:pPr>
        <w:pStyle w:val="Heading1"/>
      </w:pPr>
      <w:r>
        <w:t>Preassessment</w:t>
      </w:r>
    </w:p>
    <w:p>
      <w:pPr>
        <w:pStyle w:val="Heading2"/>
      </w:pPr>
      <w:r>
        <w:t>Title</w:t>
      </w:r>
    </w:p>
    <w:p>
      <w:r>
        <w:t>Vorwissenstest zu Punktwolken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Was ist eine Punktwolke?</w:t>
      </w:r>
    </w:p>
    <w:p>
      <w:pPr>
        <w:pStyle w:val="Heading4"/>
      </w:pPr>
      <w:r>
        <w:t>Type</w:t>
      </w:r>
    </w:p>
    <w:p>
      <w:r>
        <w:t>Multiple 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a) Eine kontinuierliche Oberfläche</w:t>
      </w:r>
    </w:p>
    <w:p>
      <w:pPr>
        <w:pStyle w:val="ListBullet"/>
      </w:pPr>
      <w:r>
        <w:t>b) Eine Menge räumlicher Proben</w:t>
      </w:r>
    </w:p>
    <w:p>
      <w:pPr>
        <w:pStyle w:val="ListBullet"/>
      </w:pPr>
      <w:r>
        <w:t>c) Ein 3D-Modell</w:t>
      </w:r>
    </w:p>
    <w:p>
      <w:pPr>
        <w:pStyle w:val="ListBullet"/>
      </w:pPr>
      <w:r>
        <w:t>d) Ein Bild</w:t>
      </w:r>
    </w:p>
    <w:p>
      <w:pPr>
        <w:pStyle w:val="ListBullet"/>
      </w:pPr>
      <w:r>
        <w:t>e) Eine mathematische Funktion</w:t>
      </w:r>
    </w:p>
    <w:p>
      <w:pPr>
        <w:pStyle w:val="Heading4"/>
      </w:pPr>
      <w:r>
        <w:t>Correctanswer</w:t>
      </w:r>
    </w:p>
    <w:p>
      <w:r>
        <w:t>b</w:t>
      </w:r>
    </w:p>
    <w:p>
      <w:pPr>
        <w:pStyle w:val="Heading4"/>
      </w:pPr>
      <w:r>
        <w:t>Question</w:t>
      </w:r>
    </w:p>
    <w:p>
      <w:r>
        <w:t>Was stellen die XYZ-Koordinaten in einer Punktwolke dar?</w:t>
      </w:r>
    </w:p>
    <w:p>
      <w:pPr>
        <w:pStyle w:val="Heading4"/>
      </w:pPr>
      <w:r>
        <w:t>Type</w:t>
      </w:r>
    </w:p>
    <w:p>
      <w:r>
        <w:t>Short Answer</w:t>
      </w:r>
    </w:p>
    <w:p>
      <w:pPr>
        <w:pStyle w:val="Heading4"/>
      </w:pPr>
      <w:r>
        <w:t>Correctanswer</w:t>
      </w:r>
    </w:p>
    <w:p>
      <w:r>
        <w:t>Die XYZ-Koordinaten stellen die räumliche Position jedes Punktes in der Punktwolke dar.</w:t>
      </w:r>
    </w:p>
    <w:p>
      <w:pPr>
        <w:pStyle w:val="Heading1"/>
      </w:pPr>
      <w:r>
        <w:t>Formativeassessments</w:t>
      </w:r>
    </w:p>
    <w:p>
      <w:r>
        <w:t>Session: 1</w:t>
      </w:r>
    </w:p>
    <w:p>
      <w:pPr>
        <w:pStyle w:val="Heading3"/>
      </w:pPr>
      <w:r>
        <w:t>Title</w:t>
      </w:r>
    </w:p>
    <w:p>
      <w:r>
        <w:t>Einführung in Punktwolken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Erklären Sie, was eine Punktwolke ist und wie sie sich von einer kontinuierlichen Oberfläche unterscheidet.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Correctanswer</w:t>
      </w:r>
    </w:p>
    <w:p>
      <w:r>
        <w:t>Eine Punktwolke ist eine Sammlung von Punkten im Raum, die spezifische Koordinaten haben und keine kontinuierliche Fläche bilden.</w:t>
      </w:r>
    </w:p>
    <w:p>
      <w:r>
        <w:t>Session: 2</w:t>
      </w:r>
    </w:p>
    <w:p>
      <w:pPr>
        <w:pStyle w:val="Heading3"/>
      </w:pPr>
      <w:r>
        <w:t>Title</w:t>
      </w:r>
    </w:p>
    <w:p>
      <w:r>
        <w:t>Interpretation von Punktwolken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Wie interpretieren Sie die XYZ-Koordinaten und die optionalen Farb- oder Vertrauensattribute in einer Punktwolke?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Correctanswer</w:t>
      </w:r>
    </w:p>
    <w:p>
      <w:r>
        <w:t>XYZ-Koordinaten geben die Position eines Punktes an, während Farb- oder Vertrauensattribute zusätzliche Informationen über den Punkt liefern können.</w:t>
      </w:r>
    </w:p>
    <w:p>
      <w:r>
        <w:t>Session: 3</w:t>
      </w:r>
    </w:p>
    <w:p>
      <w:pPr>
        <w:pStyle w:val="Heading3"/>
      </w:pPr>
      <w:r>
        <w:t>Title</w:t>
      </w:r>
    </w:p>
    <w:p>
      <w:r>
        <w:t>Analyse von Punktdichten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Analysieren Sie eine gegebene Punktwolke und identifizieren Sie Bereiche mit hoher Dichte, Lücken, Ausreißern und Rauschen.</w:t>
      </w:r>
    </w:p>
    <w:p>
      <w:pPr>
        <w:pStyle w:val="Heading5"/>
      </w:pPr>
      <w:r>
        <w:t>Type</w:t>
      </w:r>
    </w:p>
    <w:p>
      <w:r>
        <w:t>Practical Analysis</w:t>
      </w:r>
    </w:p>
    <w:p>
      <w:pPr>
        <w:pStyle w:val="Heading5"/>
      </w:pPr>
      <w:r>
        <w:t>Correctanswer</w:t>
      </w:r>
    </w:p>
    <w:p>
      <w:r>
        <w:t>Die Analyse sollte spezifische Bereiche benennen und die Gründe für die Dichte, Lücken, Ausreißer und Rauschen erläutern.</w:t>
      </w:r>
    </w:p>
    <w:p>
      <w:r>
        <w:t>Session: 4</w:t>
      </w:r>
    </w:p>
    <w:p>
      <w:pPr>
        <w:pStyle w:val="Heading3"/>
      </w:pPr>
      <w:r>
        <w:t>Title</w:t>
      </w:r>
    </w:p>
    <w:p>
      <w:r>
        <w:t>Vergleich von Punktwolken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Vergleichen Sie zwei Punktwolken, die unter unterschiedlichen Bedingungen erfasst wurden. Welche Unterschiede sind bemerkenswert?</w:t>
      </w:r>
    </w:p>
    <w:p>
      <w:pPr>
        <w:pStyle w:val="Heading5"/>
      </w:pPr>
      <w:r>
        <w:t>Type</w:t>
      </w:r>
    </w:p>
    <w:p>
      <w:r>
        <w:t>Comparison Essay</w:t>
      </w:r>
    </w:p>
    <w:p>
      <w:pPr>
        <w:pStyle w:val="Heading5"/>
      </w:pPr>
      <w:r>
        <w:t>Correctanswer</w:t>
      </w:r>
    </w:p>
    <w:p>
      <w:r>
        <w:t>Der Vergleich sollte Unterschiede in Dichte, Struktur und eventuell auftretendem Rauschen erläutern.</w:t>
      </w:r>
    </w:p>
    <w:p>
      <w:r>
        <w:t>Session: 5</w:t>
      </w:r>
    </w:p>
    <w:p>
      <w:pPr>
        <w:pStyle w:val="Heading3"/>
      </w:pPr>
      <w:r>
        <w:t>Title</w:t>
      </w:r>
    </w:p>
    <w:p>
      <w:r>
        <w:t>Bewertung von Punktwolken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Empfehlen Sie Filter- oder Neuerfassungsmaßnahmen basierend auf den Beweisen einer Punktwolke.</w:t>
      </w:r>
    </w:p>
    <w:p>
      <w:pPr>
        <w:pStyle w:val="Heading5"/>
      </w:pPr>
      <w:r>
        <w:t>Type</w:t>
      </w:r>
    </w:p>
    <w:p>
      <w:r>
        <w:t>Recommendation Report</w:t>
      </w:r>
    </w:p>
    <w:p>
      <w:pPr>
        <w:pStyle w:val="Heading5"/>
      </w:pPr>
      <w:r>
        <w:t>Correctanswer</w:t>
      </w:r>
    </w:p>
    <w:p>
      <w:r>
        <w:t>Die Empfehlung sollte spezifische Filtermethoden oder die Notwendigkeit einer Neuerfassung begründen.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Title</w:t>
      </w:r>
    </w:p>
    <w:p>
      <w:r>
        <w:t>Modulabschlussprüfung zu Punktwolken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Definieren Sie eine Punktwolke und diskutieren Sie ihre Anwendung in der modernen Technologie.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Correctanswer</w:t>
      </w:r>
    </w:p>
    <w:p>
      <w:r>
        <w:t>Eine Punktwolke ist eine Sammlung von räumlichen Proben. Sie wird in Technologien wie LiDAR und 3D-Modellierung verwendet.</w:t>
      </w:r>
    </w:p>
    <w:p>
      <w:pPr>
        <w:pStyle w:val="Heading4"/>
      </w:pPr>
      <w:r>
        <w:t>Question</w:t>
      </w:r>
    </w:p>
    <w:p>
      <w:r>
        <w:t>Analysieren Sie eine Punktwolke und identifizieren Sie Dichte, Lücken, Ausreißer und Rauschen.</w:t>
      </w:r>
    </w:p>
    <w:p>
      <w:pPr>
        <w:pStyle w:val="Heading4"/>
      </w:pPr>
      <w:r>
        <w:t>Type</w:t>
      </w:r>
    </w:p>
    <w:p>
      <w:r>
        <w:t>Practical Analysis</w:t>
      </w:r>
    </w:p>
    <w:p>
      <w:pPr>
        <w:pStyle w:val="Heading4"/>
      </w:pPr>
      <w:r>
        <w:t>Correctanswer</w:t>
      </w:r>
    </w:p>
    <w:p>
      <w:r>
        <w:t>Die Analyse sollte alle geforderten Punkte abdecken.</w:t>
      </w:r>
    </w:p>
    <w:p>
      <w:pPr>
        <w:pStyle w:val="Heading4"/>
      </w:pPr>
      <w:r>
        <w:t>Question</w:t>
      </w:r>
    </w:p>
    <w:p>
      <w:r>
        <w:t>Vergleichen Sie zwei Punktwolken unter Berücksichtigung der Erfassungsbedingungen.</w:t>
      </w:r>
    </w:p>
    <w:p>
      <w:pPr>
        <w:pStyle w:val="Heading4"/>
      </w:pPr>
      <w:r>
        <w:t>Type</w:t>
      </w:r>
    </w:p>
    <w:p>
      <w:r>
        <w:t>Comparison Essay</w:t>
      </w:r>
    </w:p>
    <w:p>
      <w:pPr>
        <w:pStyle w:val="Heading4"/>
      </w:pPr>
      <w:r>
        <w:t>Correctanswer</w:t>
      </w:r>
    </w:p>
    <w:p>
      <w:r>
        <w:t>Der Vergleich sollte detailliert sein und die Unterschiede klar benennen.</w:t>
      </w:r>
    </w:p>
    <w:p>
      <w:pPr>
        <w:pStyle w:val="Heading4"/>
      </w:pPr>
      <w:r>
        <w:t>Question</w:t>
      </w:r>
    </w:p>
    <w:p>
      <w:r>
        <w:t>Schlagen Sie geeignete Maßnahmen zur Filterung oder Neuerfassung vor.</w:t>
      </w:r>
    </w:p>
    <w:p>
      <w:pPr>
        <w:pStyle w:val="Heading4"/>
      </w:pPr>
      <w:r>
        <w:t>Type</w:t>
      </w:r>
    </w:p>
    <w:p>
      <w:r>
        <w:t>Recommendation Report</w:t>
      </w:r>
    </w:p>
    <w:p>
      <w:pPr>
        <w:pStyle w:val="Heading4"/>
      </w:pPr>
      <w:r>
        <w:t>Correctanswer</w:t>
      </w:r>
    </w:p>
    <w:p>
      <w:r>
        <w:t>Die Maßnahmen sollten auf der vorherigen Analyse basieren.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Category</w:t>
      </w:r>
    </w:p>
    <w:p>
      <w:r>
        <w:t>Verständnis der Konzepte</w:t>
      </w:r>
    </w:p>
    <w:p>
      <w:pPr>
        <w:pStyle w:val="Heading4"/>
      </w:pPr>
      <w:r>
        <w:t>Levels</w:t>
      </w:r>
    </w:p>
    <w:p>
      <w:pPr>
        <w:pStyle w:val="ListBullet"/>
      </w:pPr>
      <w:r>
        <w:t>1: Unzureichend - Konzepte nicht verstanden</w:t>
      </w:r>
    </w:p>
    <w:p>
      <w:pPr>
        <w:pStyle w:val="ListBullet"/>
      </w:pPr>
      <w:r>
        <w:t>2: Ausreichend - Grundverständnis vorhanden</w:t>
      </w:r>
    </w:p>
    <w:p>
      <w:pPr>
        <w:pStyle w:val="ListBullet"/>
      </w:pPr>
      <w:r>
        <w:t>3: Gut - Gute Beherrschung der Konzepte</w:t>
      </w:r>
    </w:p>
    <w:p>
      <w:pPr>
        <w:pStyle w:val="ListBullet"/>
      </w:pPr>
      <w:r>
        <w:t>4: Sehr gut - Ausgezeichnetes Verständnis und Anwendung</w:t>
      </w:r>
    </w:p>
    <w:p>
      <w:pPr>
        <w:pStyle w:val="Heading4"/>
      </w:pPr>
      <w:r>
        <w:t>Category</w:t>
      </w:r>
    </w:p>
    <w:p>
      <w:r>
        <w:t>Analysefähigkeit</w:t>
      </w:r>
    </w:p>
    <w:p>
      <w:pPr>
        <w:pStyle w:val="Heading4"/>
      </w:pPr>
      <w:r>
        <w:t>Levels</w:t>
      </w:r>
    </w:p>
    <w:p>
      <w:pPr>
        <w:pStyle w:val="ListBullet"/>
      </w:pPr>
      <w:r>
        <w:t>1: Unzureichend - Keine Analyse durchgeführt</w:t>
      </w:r>
    </w:p>
    <w:p>
      <w:pPr>
        <w:pStyle w:val="ListBullet"/>
      </w:pPr>
      <w:r>
        <w:t>2: Ausreichend - Grundlegende Analyse</w:t>
      </w:r>
    </w:p>
    <w:p>
      <w:pPr>
        <w:pStyle w:val="ListBullet"/>
      </w:pPr>
      <w:r>
        <w:t>3: Gut - Detaillierte Analyse</w:t>
      </w:r>
    </w:p>
    <w:p>
      <w:pPr>
        <w:pStyle w:val="ListBullet"/>
      </w:pPr>
      <w:r>
        <w:t>4: Sehr gut - Umfassende und kritische Analyse</w:t>
      </w:r>
    </w:p>
    <w:p>
      <w:pPr>
        <w:pStyle w:val="Heading4"/>
      </w:pPr>
      <w:r>
        <w:t>Category</w:t>
      </w:r>
    </w:p>
    <w:p>
      <w:r>
        <w:t>Empfehlungen</w:t>
      </w:r>
    </w:p>
    <w:p>
      <w:pPr>
        <w:pStyle w:val="Heading4"/>
      </w:pPr>
      <w:r>
        <w:t>Levels</w:t>
      </w:r>
    </w:p>
    <w:p>
      <w:pPr>
        <w:pStyle w:val="ListBullet"/>
      </w:pPr>
      <w:r>
        <w:t>1: Unzureichend - Keine sinnvollen Empfehlungen</w:t>
      </w:r>
    </w:p>
    <w:p>
      <w:pPr>
        <w:pStyle w:val="ListBullet"/>
      </w:pPr>
      <w:r>
        <w:t>2: Ausreichend - Grundlegende Empfehlungen</w:t>
      </w:r>
    </w:p>
    <w:p>
      <w:pPr>
        <w:pStyle w:val="ListBullet"/>
      </w:pPr>
      <w:r>
        <w:t>3: Gut - Praktische und umsetzbare Empfehlungen</w:t>
      </w:r>
    </w:p>
    <w:p>
      <w:pPr>
        <w:pStyle w:val="ListBullet"/>
      </w:pPr>
      <w:r>
        <w:t>4: Sehr gut - Innovative und effektive Empfehlungen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