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Gestalte einen digitalen Zwilling für dein Schulgebäude</w:t>
      </w:r>
    </w:p>
    <w:p>
      <w:r>
        <w:rPr>
          <w:color w:val="606060"/>
          <w:sz w:val="22"/>
        </w:rPr>
        <w:t>module_14 | Grade 8-12 | 5 days</w:t>
      </w:r>
    </w:p>
    <w:p/>
    <w:p>
      <w:pPr>
        <w:pStyle w:val="Heading1"/>
      </w:pPr>
      <w:r>
        <w:t>Problemstatement</w:t>
      </w:r>
    </w:p>
    <w:p>
      <w:r>
        <w:t>Eure Schule plant eine Renovierung des Schulgebäudes. Um die besten Entscheidungen hinsichtlich der Raumaufteilung und der Nutzung von Technologien zu treffen, soll ein digitaler Zwilling des Schulgebäudes erstellt werden. Ihr sollt ein Konzept entwickeln, das auf der Erfassung und Analyse von Punktwolken basiert, um den Raum effizient zu planen und zu visualisieren.</w:t>
      </w:r>
    </w:p>
    <w:p>
      <w:pPr>
        <w:pStyle w:val="Heading1"/>
      </w:pPr>
      <w:r>
        <w:t>Constraints</w:t>
      </w:r>
    </w:p>
    <w:p>
      <w:pPr>
        <w:pStyle w:val="ListBullet"/>
      </w:pPr>
      <w:r>
        <w:t>Die Punktwolken müssen mithilfe von strukturiertem Licht oder LiDAR-Technologie erfasst werden.</w:t>
      </w:r>
    </w:p>
    <w:p>
      <w:pPr>
        <w:pStyle w:val="ListBullet"/>
      </w:pPr>
      <w:r>
        <w:t>Das Endprodukt muss als 3D-Modell in einem gängigen Format (z.B. STL oder OBJ) präsentiert werden.</w:t>
      </w:r>
    </w:p>
    <w:p>
      <w:pPr>
        <w:pStyle w:val="ListBullet"/>
      </w:pPr>
      <w:r>
        <w:t>Das Team darf höchstens 4 Personen umfassen.</w:t>
      </w:r>
    </w:p>
    <w:p>
      <w:pPr>
        <w:pStyle w:val="ListBullet"/>
      </w:pPr>
      <w:r>
        <w:t>Die Kosten für Materialien und Software dürfen 100 Euro nicht überschreiten.</w:t>
      </w:r>
    </w:p>
    <w:p>
      <w:pPr>
        <w:pStyle w:val="ListBullet"/>
      </w:pPr>
      <w:r>
        <w:t>Die Präsentation muss innerhalb von 10 Minuten erfolgen und die wichtigsten Aspekte des Modells erläutern.</w:t>
      </w:r>
    </w:p>
    <w:p>
      <w:pPr>
        <w:pStyle w:val="Heading1"/>
      </w:pPr>
      <w:r>
        <w:t>Successcriteria</w:t>
      </w:r>
    </w:p>
    <w:p>
      <w:pPr>
        <w:pStyle w:val="ListBullet"/>
      </w:pPr>
      <w:r>
        <w:t>Das 3D-Modell stellt das Schulgebäude akkurat dar und zeigt relevante Renovierungsbereiche.</w:t>
      </w:r>
    </w:p>
    <w:p>
      <w:pPr>
        <w:pStyle w:val="ListBullet"/>
      </w:pPr>
      <w:r>
        <w:t>Die Präsentation ist klar strukturiert und vermittelt die Entscheidungsfindung anhand von Beweisen und Daten.</w:t>
      </w:r>
    </w:p>
    <w:p>
      <w:pPr>
        <w:pStyle w:val="ListBullet"/>
      </w:pPr>
      <w:r>
        <w:t>Das Team hat innovative Ansätze zur Nutzung des digitalen Zwillings im Schulkontext entwickelt.</w:t>
      </w:r>
    </w:p>
    <w:p>
      <w:pPr>
        <w:pStyle w:val="ListBullet"/>
      </w:pPr>
      <w:r>
        <w:t>Das Projekt berücksichtigt Nachhaltigkeitsaspekte in der Planung.</w:t>
      </w:r>
    </w:p>
    <w:p>
      <w:pPr>
        <w:pStyle w:val="Heading1"/>
      </w:pPr>
      <w:r>
        <w:t>Reflectionquestions</w:t>
      </w:r>
    </w:p>
    <w:p>
      <w:pPr>
        <w:pStyle w:val="ListBullet"/>
      </w:pPr>
      <w:r>
        <w:t>Wie habt ihr die gesammelten Daten ausgewertet, um fundierte Entscheidungen zu treffen?</w:t>
      </w:r>
    </w:p>
    <w:p>
      <w:pPr>
        <w:pStyle w:val="ListBullet"/>
      </w:pPr>
      <w:r>
        <w:t>Welche Herausforderungen sind bei der Erfassung und Verarbeitung der Punktwolken aufgetreten?</w:t>
      </w:r>
    </w:p>
    <w:p>
      <w:pPr>
        <w:pStyle w:val="ListBullet"/>
      </w:pPr>
      <w:r>
        <w:t>Inwiefern hat die Verwendung von AI und Sensorfusion eure Ergebnisse beeinflusst?</w:t>
      </w:r>
    </w:p>
    <w:p>
      <w:pPr>
        <w:pStyle w:val="ListBullet"/>
      </w:pPr>
      <w:r>
        <w:t>Was würdet ihr in einem zukünftigen Projekt anders machen und warum?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