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Point Clouds</w:t>
      </w:r>
    </w:p>
    <w:p>
      <w:r>
        <w:rPr>
          <w:color w:val="606060"/>
          <w:sz w:val="22"/>
        </w:rPr>
        <w:t>module_14 | Grade 8-12 | 5 days</w:t>
      </w:r>
    </w:p>
    <w:p/>
    <w:p>
      <w:pPr>
        <w:pStyle w:val="Heading1"/>
      </w:pPr>
      <w:r>
        <w:t>Activities</w:t>
      </w:r>
    </w:p>
    <w:p>
      <w:pPr>
        <w:pStyle w:val="Heading2"/>
      </w:pPr>
      <w:r>
        <w:t>3D-Modellierung mit Alltagsgegenständen</w:t>
      </w:r>
    </w:p>
    <w:p>
      <w:pPr>
        <w:pStyle w:val="Heading3"/>
      </w:pPr>
      <w:r>
        <w:t>Description</w:t>
      </w:r>
    </w:p>
    <w:p>
      <w:r>
        <w:t>Sammle verschiedene Alltagsgegenstände aus deinem Zuhause (z.B. Tassen, Bücher, Spielzeuge). Verwende eine Kamera oder ein Smartphone, um sie aus verschiedenen Winkeln zu fotografieren. Versuche, die Bilder zu einem einfachen 3D-Modell zusammenzustellen, indem du sie in einem kostenlosen Online-Tool für 3D-Modellierung hochlädst.</w:t>
      </w:r>
    </w:p>
    <w:p>
      <w:pPr>
        <w:pStyle w:val="Heading3"/>
      </w:pPr>
      <w:r>
        <w:t>Learning Outcome</w:t>
      </w:r>
    </w:p>
    <w:p>
      <w:r>
        <w:t>Du lernst, wie man durch Fotografie und digitale Werkzeuge ein einfaches 3D-Modell erstellt, was die Grundlagen der Punktwolkenbildung veranschaulicht.</w:t>
      </w:r>
    </w:p>
    <w:p>
      <w:pPr>
        <w:pStyle w:val="Heading2"/>
      </w:pPr>
      <w:r>
        <w:t>Familien-Schnitzeljagd mit Punkten</w:t>
      </w:r>
    </w:p>
    <w:p>
      <w:pPr>
        <w:pStyle w:val="Heading3"/>
      </w:pPr>
      <w:r>
        <w:t>Description</w:t>
      </w:r>
    </w:p>
    <w:p>
      <w:r>
        <w:t>Organisiere eine Schnitzeljagd in deinem Garten oder deinem Haus, bei der jedes Familienmitglied einen Gegenstand verstecken muss. Jedes Mal, wenn ein Gegenstand gefunden wird, mache ein Foto davon und dokumentiere die Position. Am Ende der Jagd kannst du die gefundenen Gegenstände in einer Punktwolke darstellen, indem du ihre Positionen auf einem Blatt Papier einzeichnest.</w:t>
      </w:r>
    </w:p>
    <w:p>
      <w:pPr>
        <w:pStyle w:val="Heading3"/>
      </w:pPr>
      <w:r>
        <w:t>Learning Outcome</w:t>
      </w:r>
    </w:p>
    <w:p>
      <w:r>
        <w:t>Du erfährst, wie Positionen von Objekten in einem Raum erfasst werden und erhältst ein Gefühl für die Struktur von Punktwolken.</w:t>
      </w:r>
    </w:p>
    <w:p>
      <w:pPr>
        <w:pStyle w:val="Heading2"/>
      </w:pPr>
      <w:r>
        <w:t>DIY-LiDAR-Experiment</w:t>
      </w:r>
    </w:p>
    <w:p>
      <w:pPr>
        <w:pStyle w:val="Heading3"/>
      </w:pPr>
      <w:r>
        <w:t>Description</w:t>
      </w:r>
    </w:p>
    <w:p>
      <w:r>
        <w:t>Baue ein einfaches LiDAR-ähnliches Gerät mit einem Laserpointer und einem Spiegel. Richte den Laser so aus, dass er auf den Spiegel trifft und zurück reflektiert wird. Messen Sie die Zeit, die das Licht benötigt, um zum Laser zurückzukehren, um die Entfernung zu berechnen. Nutze diese Informationen, um eine einfache Punktwolke deines Zimmers zu erstellen.</w:t>
      </w:r>
    </w:p>
    <w:p>
      <w:pPr>
        <w:pStyle w:val="Heading3"/>
      </w:pPr>
      <w:r>
        <w:t>Learning Outcome</w:t>
      </w:r>
    </w:p>
    <w:p>
      <w:r>
        <w:t>Du verstehst die Grundlagen der Entfernungsmessung und wie diese zur Erzeugung von Punktwolken verwendet werden kann.</w:t>
      </w:r>
    </w:p>
    <w:p>
      <w:pPr>
        <w:pStyle w:val="Heading2"/>
      </w:pPr>
      <w:r>
        <w:t>Kreatives Zeichnen von Punktwolken</w:t>
      </w:r>
    </w:p>
    <w:p>
      <w:pPr>
        <w:pStyle w:val="Heading3"/>
      </w:pPr>
      <w:r>
        <w:t>Description</w:t>
      </w:r>
    </w:p>
    <w:p>
      <w:r>
        <w:t>Zeichne eine Punktwolke, indem du Punkte auf ein Blatt Papier setzt, um ein Bild zu erstellen. Wähle ein einfaches Objekt oder eine Form und stelle sicher, dass die Punkte gleichmäßig verteilt sind. Experimentiere mit verschiedenen Farben und Größen der Punkte, um verschiedene Tiefen und Strukturen darzustellen.</w:t>
      </w:r>
    </w:p>
    <w:p>
      <w:pPr>
        <w:pStyle w:val="Heading3"/>
      </w:pPr>
      <w:r>
        <w:t>Learning Outcome</w:t>
      </w:r>
    </w:p>
    <w:p>
      <w:r>
        <w:t>Du entwickelst ein visuelles Verständnis für Punktwolken und deren Gestaltung.</w:t>
      </w:r>
    </w:p>
    <w:p>
      <w:pPr>
        <w:pStyle w:val="Heading2"/>
      </w:pPr>
      <w:r>
        <w:t>Filmabend mit 3D-Animation</w:t>
      </w:r>
    </w:p>
    <w:p>
      <w:pPr>
        <w:pStyle w:val="Heading3"/>
      </w:pPr>
      <w:r>
        <w:t>Description</w:t>
      </w:r>
    </w:p>
    <w:p>
      <w:r>
        <w:t>Veranstalte einen Filmabend mit Filmen, die 3D-Animationen nutzen. Diskutiere danach, wie die Filme digitale Zwillinge und Punktwolken verwenden, um realistische Umgebungen zu schaffen. Recherchiere zusätzlich, wie die Animationstechnik in der Filmindustrie angewendet wird.</w:t>
      </w:r>
    </w:p>
    <w:p>
      <w:pPr>
        <w:pStyle w:val="Heading3"/>
      </w:pPr>
      <w:r>
        <w:t>Learning Outcome</w:t>
      </w:r>
    </w:p>
    <w:p>
      <w:r>
        <w:t>Du lernst die Anwendung von Punktwolken und digitalen Zwillingen in der Unterhaltungsindustrie kennen.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