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Introduction</w:t>
      </w:r>
    </w:p>
    <w:p>
      <w:pPr>
        <w:pStyle w:val="Heading4"/>
      </w:pPr>
      <w:r>
        <w:t>Description</w:t>
      </w:r>
    </w:p>
    <w:p>
      <w:r>
        <w:t>Die Erklärung, dass 3D-Scannen durch das einfache Fotografieren eines Objekts erfolgt, ist irreführend. 3D-Scannen erfordert spezielle Hardware wie Lidar oder Photogrammetrie-Techniken, nicht nur eine Kamera.</w:t>
      </w:r>
    </w:p>
    <w:p>
      <w:pPr>
        <w:pStyle w:val="Heading4"/>
      </w:pPr>
      <w:r>
        <w:t>Severity</w:t>
      </w:r>
    </w:p>
    <w:p>
      <w:r>
        <w:t>hoch</w:t>
      </w:r>
    </w:p>
    <w:p>
      <w:pPr>
        <w:pStyle w:val="Heading4"/>
      </w:pPr>
      <w:r>
        <w:t>Artifact</w:t>
      </w:r>
    </w:p>
    <w:p>
      <w:r>
        <w:t>3D Scanning Methods</w:t>
      </w:r>
    </w:p>
    <w:p>
      <w:pPr>
        <w:pStyle w:val="Heading4"/>
      </w:pPr>
      <w:r>
        <w:t>Description</w:t>
      </w:r>
    </w:p>
    <w:p>
      <w:r>
        <w:t>Die Behauptung, dass jeder Scanner die gleiche Genauigkeit bietet, ist falsch. Verschiedene Scanner haben unterschiedliche Genauigkeiten und Anwendungsbereiche.</w:t>
      </w:r>
    </w:p>
    <w:p>
      <w:pPr>
        <w:pStyle w:val="Heading4"/>
      </w:pPr>
      <w:r>
        <w:t>Severity</w:t>
      </w:r>
    </w:p>
    <w:p>
      <w:r>
        <w:t>mittel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Description</w:t>
      </w:r>
    </w:p>
    <w:p>
      <w:r>
        <w:t>Das Modul bietet praktische Anwendungen des 3D-Scannens in verschiedenen Branchen, was das Interesse der Lernenden steigert.</w:t>
      </w:r>
    </w:p>
    <w:p>
      <w:pPr>
        <w:pStyle w:val="Heading2"/>
      </w:pPr>
      <w:r>
        <w:t>Weaknesses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Description</w:t>
      </w:r>
    </w:p>
    <w:p>
      <w:r>
        <w:t>Die Inhalte sind zu technisch und berücksichtigen nicht die Vorkenntnisse der Lernenden. Eine einfachere Einführung wäre hilfreich.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 1</w:t>
      </w:r>
    </w:p>
    <w:p>
      <w:r>
        <w:t>3D Scanning Introduction</w:t>
      </w:r>
    </w:p>
    <w:p>
      <w:pPr>
        <w:pStyle w:val="Heading4"/>
      </w:pPr>
      <w:r>
        <w:t>Artifact 2</w:t>
      </w:r>
    </w:p>
    <w:p>
      <w:r>
        <w:t>3D Scanning Techniques</w:t>
      </w:r>
    </w:p>
    <w:p>
      <w:pPr>
        <w:pStyle w:val="Heading4"/>
      </w:pPr>
      <w:r>
        <w:t>Description</w:t>
      </w:r>
    </w:p>
    <w:p>
      <w:r>
        <w:t>Die Einführung beschreibt 3D-Scannen als vorwiegend eine digitale Technik, während die Techniken-Seite auf analoge Methoden verweist, was inkonsistent ist.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3D Scanning Glossary</w:t>
      </w:r>
    </w:p>
    <w:p>
      <w:pPr>
        <w:pStyle w:val="Heading4"/>
      </w:pPr>
      <w:r>
        <w:t>Description</w:t>
      </w:r>
    </w:p>
    <w:p>
      <w:r>
        <w:t>Begriffe wie 'Point Cloud' und 'Mesh' werden nicht einheitlich verwendet. Es wäre besser, klare Definitionen zu geben, die in allen Modulen verwendet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