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Point Clouds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